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glossary/document.xml" ContentType="application/vnd.openxmlformats-officedocument.wordprocessingml.document.glossary+xml"/>
  <Override PartName="/docProps/custom.xml" ContentType="application/vnd.openxmlformats-officedocument.custom-propertie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301447839"/>
        <w:docPartObj>
          <w:docPartGallery w:val="Cover Pages"/>
          <w:docPartUnique/>
        </w:docPartObj>
      </w:sdtPr>
      <w:sdtContent>
        <w:p w:rsidR="009E485B" w:rsidRDefault="009E485B"/>
        <w:p w:rsidR="009E485B" w:rsidRDefault="009E485B">
          <w:r>
            <w:rPr>
              <w:noProof/>
              <w:lang w:eastAsia="zh-TW"/>
            </w:rPr>
            <w:pict>
              <v:group id="_x0000_s1035" style="position:absolute;margin-left:0;margin-top:0;width:580.3pt;height:751.4pt;z-index:251660288;mso-width-percent:950;mso-height-percent:950;mso-position-horizontal:center;mso-position-horizontal-relative:page;mso-position-vertical:center;mso-position-vertical-relative:page;mso-width-percent:950;mso-height-percent:950" coordorigin="316,406" coordsize="11608,15028" o:allowincell="f">
                <v:group id="_x0000_s1036" style="position:absolute;left:316;top:406;width:11608;height:15028;mso-width-percent:950;mso-height-percent:950;mso-position-horizontal:center;mso-position-horizontal-relative:page;mso-position-vertical:center;mso-position-vertical-relative:page;mso-width-percent:950;mso-height-percent:950" coordorigin="321,406" coordsize="11600,15025" o:allowincell="f">
                  <v:rect id="_x0000_s1037" style="position:absolute;left:339;top:406;width:11582;height:15025;mso-width-relative:margin;v-text-anchor:middle" fillcolor="#8c8c8c [1772]" strokecolor="white [3212]" strokeweight="1pt">
                    <v:fill r:id="rId10" o:title="Zig zag" color2="#bfbfbf [2412]" type="pattern"/>
                    <v:shadow color="#d8d8d8 [2732]" offset="3pt,3pt" offset2="2pt,2pt"/>
                  </v:rect>
                  <v:rect id="_x0000_s1038" style="position:absolute;left:3446;top:406;width:8475;height:15025;mso-width-relative:margin" fillcolor="#737373 [1789]" strokecolor="white [3212]" strokeweight="1pt">
                    <v:shadow color="#d8d8d8 [2732]" offset="3pt,3pt" offset2="2pt,2pt"/>
                    <v:textbox style="mso-next-textbox:#_x0000_s1038" inset="18pt,108pt,36pt">
                      <w:txbxContent>
                        <w:sdt>
                          <w:sdtPr>
                            <w:rPr>
                              <w:color w:val="FFFFFF" w:themeColor="background1"/>
                              <w:sz w:val="80"/>
                              <w:szCs w:val="80"/>
                            </w:rPr>
                            <w:alias w:val="Title"/>
                            <w:id w:val="16962279"/>
                            <w:placeholder>
                              <w:docPart w:val="60A016BF1058436996D4FEB500C9FEE9"/>
                            </w:placeholder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C87FD1" w:rsidRDefault="00C87FD1">
                              <w:pPr>
                                <w:pStyle w:val="NoSpacing"/>
                                <w:rPr>
                                  <w:color w:val="FFFFFF" w:themeColor="background1"/>
                                  <w:sz w:val="80"/>
                                  <w:szCs w:val="80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80"/>
                                  <w:szCs w:val="80"/>
                                </w:rPr>
                                <w:t>Installation Guide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color w:val="FFFFFF" w:themeColor="background1"/>
                              <w:sz w:val="40"/>
                              <w:szCs w:val="40"/>
                            </w:rPr>
                            <w:alias w:val="Subtitle"/>
                            <w:id w:val="16962284"/>
                            <w:placeholder>
                              <w:docPart w:val="AC87FE845B2D498A910EBA609C211390"/>
                            </w:placeholder>
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<w:text/>
                          </w:sdtPr>
                          <w:sdtContent>
                            <w:p w:rsidR="00C87FD1" w:rsidRDefault="00C87FD1">
                              <w:pPr>
                                <w:pStyle w:val="NoSpacing"/>
                                <w:rPr>
                                  <w:color w:val="FFFFFF" w:themeColor="background1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0"/>
                                  <w:szCs w:val="40"/>
                                </w:rPr>
                                <w:t>Cosmos Website Application</w:t>
                              </w:r>
                            </w:p>
                          </w:sdtContent>
                        </w:sdt>
                        <w:p w:rsidR="00C87FD1" w:rsidRDefault="00C87FD1">
                          <w:pPr>
                            <w:pStyle w:val="NoSpacing"/>
                            <w:rPr>
                              <w:color w:val="FFFFFF" w:themeColor="background1"/>
                            </w:rPr>
                          </w:pPr>
                        </w:p>
                        <w:p w:rsidR="00C87FD1" w:rsidRDefault="00C87FD1">
                          <w:pPr>
                            <w:pStyle w:val="NoSpacing"/>
                            <w:rPr>
                              <w:color w:val="FFFFFF" w:themeColor="background1"/>
                            </w:rPr>
                          </w:pPr>
                        </w:p>
                        <w:p w:rsidR="00C87FD1" w:rsidRDefault="00C87FD1">
                          <w:pPr>
                            <w:pStyle w:val="NoSpacing"/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rect>
                  <v:group id="_x0000_s1039" style="position:absolute;left:321;top:3424;width:3125;height:6069" coordorigin="654,3599" coordsize="2880,5760">
                    <v:rect id="_x0000_s1040" style="position:absolute;left:2094;top:6479;width:1440;height:1440;flip:x;mso-width-relative:margin;v-text-anchor:middle" fillcolor="#a7bfde [1620]" strokecolor="white [3212]" strokeweight="1pt">
                      <v:fill opacity="52429f"/>
                      <v:shadow color="#d8d8d8 [2732]" offset="3pt,3pt" offset2="2pt,2pt"/>
                    </v:rect>
                    <v:rect id="_x0000_s1041" style="position:absolute;left:2094;top:5039;width:1440;height:1440;flip:x;mso-width-relative:margin;v-text-anchor:middle" fillcolor="#a7bfde [1620]" strokecolor="white [3212]" strokeweight="1pt">
                      <v:fill opacity=".5"/>
                      <v:shadow color="#d8d8d8 [2732]" offset="3pt,3pt" offset2="2pt,2pt"/>
                    </v:rect>
                    <v:rect id="_x0000_s1042" style="position:absolute;left:654;top:5039;width:1440;height:1440;flip:x;mso-width-relative:margin;v-text-anchor:middle" fillcolor="#a7bfde [1620]" strokecolor="white [3212]" strokeweight="1pt">
                      <v:fill opacity="52429f"/>
                      <v:shadow color="#d8d8d8 [2732]" offset="3pt,3pt" offset2="2pt,2pt"/>
                    </v:rect>
                    <v:rect id="_x0000_s1043" style="position:absolute;left:654;top:3599;width:1440;height:1440;flip:x;mso-width-relative:margin;v-text-anchor:middle" fillcolor="#a7bfde [1620]" strokecolor="white [3212]" strokeweight="1pt">
                      <v:fill opacity=".5"/>
                      <v:shadow color="#d8d8d8 [2732]" offset="3pt,3pt" offset2="2pt,2pt"/>
                    </v:rect>
                    <v:rect id="_x0000_s1044" style="position:absolute;left:654;top:6479;width:1440;height:1440;flip:x;mso-width-relative:margin;v-text-anchor:middle" fillcolor="#a7bfde [1620]" strokecolor="white [3212]" strokeweight="1pt">
                      <v:fill opacity=".5"/>
                      <v:shadow color="#d8d8d8 [2732]" offset="3pt,3pt" offset2="2pt,2pt"/>
                    </v:rect>
                    <v:rect id="_x0000_s1045" style="position:absolute;left:2094;top:7919;width:1440;height:1440;flip:x;mso-width-relative:margin;v-text-anchor:middle" fillcolor="#a7bfde [1620]" strokecolor="white [3212]" strokeweight="1pt">
                      <v:fill opacity=".5"/>
                      <v:shadow color="#d8d8d8 [2732]" offset="3pt,3pt" offset2="2pt,2pt"/>
                    </v:rect>
                  </v:group>
                  <v:rect id="_x0000_s1046" style="position:absolute;left:2690;top:406;width:1563;height:1518;flip:x;mso-width-relative:margin;v-text-anchor:bottom" fillcolor="#c0504d [3205]" strokecolor="white [3212]" strokeweight="1pt">
                    <v:shadow color="#d8d8d8 [2732]" offset="3pt,3pt" offset2="2pt,2pt"/>
                    <v:textbox style="mso-next-textbox:#_x0000_s1046">
                      <w:txbxContent>
                        <w:sdt>
                          <w:sdtPr>
                            <w:rPr>
                              <w:color w:val="FFFFFF" w:themeColor="background1"/>
                              <w:sz w:val="52"/>
                              <w:szCs w:val="52"/>
                            </w:rPr>
                            <w:alias w:val="Year"/>
                            <w:id w:val="16962274"/>
                            <w:placeholder>
                              <w:docPart w:val="F5CF5DC7CE9F42B097E99317BBAF14E9"/>
                            </w:placeholder>
                            <w:dataBinding w:prefixMappings="xmlns:ns0='http://schemas.microsoft.com/office/2006/coverPageProps'" w:xpath="/ns0:CoverPageProperties[1]/ns0:PublishDate[1]" w:storeItemID="{55AF091B-3C7A-41E3-B477-F2FDAA23CFDA}"/>
                            <w:date w:fullDate="2009-08-29T00:00:00Z">
                              <w:dateFormat w:val="yyyy"/>
                              <w:lid w:val="en-US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:rsidR="00C87FD1" w:rsidRDefault="00C87FD1">
                              <w:pPr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52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52"/>
                                  <w:szCs w:val="52"/>
                                </w:rPr>
                                <w:t>2009</w:t>
                              </w:r>
                            </w:p>
                          </w:sdtContent>
                        </w:sdt>
                      </w:txbxContent>
                    </v:textbox>
                  </v:rect>
                </v:group>
                <v:group id="_x0000_s1047" style="position:absolute;left:3446;top:13758;width:8169;height:1382" coordorigin="3446,13758" coordsize="8169,1382">
                  <v:group id="_x0000_s1048" style="position:absolute;left:10833;top:14380;width:782;height:760;flip:x y" coordorigin="8754,11945" coordsize="2880,2859">
                    <v:rect id="_x0000_s1049" style="position:absolute;left:10194;top:11945;width:1440;height:1440;flip:x;mso-width-relative:margin;v-text-anchor:middle" fillcolor="#bfbfbf [2412]" strokecolor="white [3212]" strokeweight="1pt">
                      <v:fill opacity=".5"/>
                      <v:shadow color="#d8d8d8 [2732]" offset="3pt,3pt" offset2="2pt,2pt"/>
                    </v:rect>
                    <v:rect id="_x0000_s1050" style="position:absolute;left:10194;top:13364;width:1440;height:1440;flip:x;mso-width-relative:margin;v-text-anchor:middle" fillcolor="#c0504d [3205]" strokecolor="white [3212]" strokeweight="1pt">
                      <v:shadow color="#d8d8d8 [2732]" offset="3pt,3pt" offset2="2pt,2pt"/>
                    </v:rect>
                    <v:rect id="_x0000_s1051" style="position:absolute;left:8754;top:13364;width:1440;height:1440;flip:x;mso-width-relative:margin;v-text-anchor:middle" fillcolor="#bfbfbf [2412]" strokecolor="white [3212]" strokeweight="1pt">
                      <v:fill opacity=".5"/>
                      <v:shadow color="#d8d8d8 [2732]" offset="3pt,3pt" offset2="2pt,2pt"/>
                    </v:rect>
                  </v:group>
                  <v:rect id="_x0000_s1052" style="position:absolute;left:3446;top:13758;width:7105;height:1382;v-text-anchor:bottom" filled="f" fillcolor="white [3212]" stroked="f" strokecolor="white [3212]" strokeweight="1pt">
                    <v:fill opacity="52429f"/>
                    <v:shadow color="#d8d8d8 [2732]" offset="3pt,3pt" offset2="2pt,2pt"/>
                    <v:textbox style="mso-next-textbox:#_x0000_s1052" inset=",0,,0">
                      <w:txbxContent>
                        <w:sdt>
                          <w:sdtPr>
                            <w:rPr>
                              <w:color w:val="FFFFFF" w:themeColor="background1"/>
                            </w:rPr>
                            <w:alias w:val="Author"/>
                            <w:id w:val="16962296"/>
                            <w:placeholder>
                              <w:docPart w:val="6A8587969F264288962E1CBF7493D4EE"/>
                            </w:placeholder>
  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  <w:text/>
                          </w:sdtPr>
                          <w:sdtContent>
                            <w:p w:rsidR="00C87FD1" w:rsidRDefault="00C87FD1">
                              <w:pPr>
                                <w:pStyle w:val="NoSpacing"/>
                                <w:jc w:val="right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Andrew</w:t>
                              </w:r>
                            </w:p>
                          </w:sdtContent>
                        </w:sdt>
                        <w:p w:rsidR="00C87FD1" w:rsidRDefault="00C87FD1">
                          <w:pPr>
                            <w:pStyle w:val="NoSpacing"/>
                            <w:jc w:val="right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FFFFFF" w:themeColor="background1"/>
                            </w:rPr>
                            <w:t>N/A</w:t>
                          </w:r>
                        </w:p>
                        <w:sdt>
                          <w:sdtPr>
                            <w:rPr>
                              <w:color w:val="FFFFFF" w:themeColor="background1"/>
                            </w:rPr>
                            <w:alias w:val="Date"/>
                            <w:id w:val="16962306"/>
                            <w:placeholder>
                              <w:docPart w:val="C6C3B96AFADC4919B72C8DAA94DF45E9"/>
                            </w:placeholder>
                            <w:dataBinding w:prefixMappings="xmlns:ns0='http://schemas.microsoft.com/office/2006/coverPageProps'" w:xpath="/ns0:CoverPageProperties[1]/ns0:PublishDate[1]" w:storeItemID="{55AF091B-3C7A-41E3-B477-F2FDAA23CFDA}"/>
                            <w:date w:fullDate="2009-08-29T00:00:00Z">
                              <w:dateFormat w:val="M/d/yyyy"/>
                              <w:lid w:val="en-US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:rsidR="00C87FD1" w:rsidRDefault="00C87FD1">
                              <w:pPr>
                                <w:pStyle w:val="NoSpacing"/>
                                <w:jc w:val="right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8/29/2009</w:t>
                              </w:r>
                            </w:p>
                          </w:sdtContent>
                        </w:sdt>
                      </w:txbxContent>
                    </v:textbox>
                  </v:rect>
                </v:group>
                <w10:wrap anchorx="page" anchory="page"/>
              </v:group>
            </w:pict>
          </w:r>
        </w:p>
        <w:p w:rsidR="009E485B" w:rsidRDefault="009E485B">
          <w:r>
            <w:br w:type="page"/>
          </w:r>
        </w:p>
      </w:sdtContent>
    </w:sdt>
    <w:p w:rsidR="000B0821" w:rsidRDefault="00B33501" w:rsidP="00B33501">
      <w:r>
        <w:lastRenderedPageBreak/>
        <w:t xml:space="preserve">Download Mysql from the following location </w:t>
      </w:r>
      <w:r w:rsidR="00261D01">
        <w:t>:</w:t>
      </w:r>
      <w:r w:rsidR="00261D01">
        <w:br/>
      </w:r>
      <w:hyperlink r:id="rId11" w:history="1">
        <w:r w:rsidRPr="004F646E">
          <w:rPr>
            <w:rStyle w:val="Hyperlink"/>
          </w:rPr>
          <w:t>http://dev.mysql.com/downloads/mysql/5.0.html</w:t>
        </w:r>
      </w:hyperlink>
    </w:p>
    <w:p w:rsidR="00B33501" w:rsidRDefault="00B33501" w:rsidP="00B33501">
      <w:r>
        <w:t>Download the “</w:t>
      </w:r>
      <w:r w:rsidR="00261D01">
        <w:t>Gui T</w:t>
      </w:r>
      <w:r>
        <w:t>ools”</w:t>
      </w:r>
      <w:r w:rsidR="00261D01">
        <w:t xml:space="preserve"> package for MySQL</w:t>
      </w:r>
      <w:r>
        <w:t xml:space="preserve"> from the following location</w:t>
      </w:r>
      <w:r w:rsidR="00261D01">
        <w:t>:</w:t>
      </w:r>
      <w:r w:rsidR="00261D01">
        <w:br/>
      </w:r>
      <w:hyperlink r:id="rId12" w:history="1">
        <w:r w:rsidRPr="004F646E">
          <w:rPr>
            <w:rStyle w:val="Hyperlink"/>
          </w:rPr>
          <w:t>http://dev.mysql.com/downloads/gui-tools/5.0.html</w:t>
        </w:r>
      </w:hyperlink>
    </w:p>
    <w:p w:rsidR="00B33501" w:rsidRDefault="00B33501" w:rsidP="00B33501">
      <w:r>
        <w:t>Download FastCGI for IIS 6</w:t>
      </w:r>
      <w:r w:rsidR="00261D01">
        <w:t>:</w:t>
      </w:r>
      <w:r w:rsidR="00261D01">
        <w:br/>
      </w:r>
      <w:hyperlink r:id="rId13" w:history="1">
        <w:r w:rsidRPr="004F646E">
          <w:rPr>
            <w:rStyle w:val="Hyperlink"/>
          </w:rPr>
          <w:t>http://www.microsoft.com/downloads/details.aspx?FamilyID=2d481579-9a7c-4632-b6e6-dee909</w:t>
        </w:r>
        <w:r w:rsidRPr="004F646E">
          <w:rPr>
            <w:rStyle w:val="Hyperlink"/>
          </w:rPr>
          <w:t>7</w:t>
        </w:r>
        <w:r w:rsidRPr="004F646E">
          <w:rPr>
            <w:rStyle w:val="Hyperlink"/>
          </w:rPr>
          <w:t>f9dc5&amp;displaylang=en</w:t>
        </w:r>
      </w:hyperlink>
    </w:p>
    <w:p w:rsidR="00B33501" w:rsidRDefault="00B33501" w:rsidP="00B33501">
      <w:r>
        <w:t xml:space="preserve">Download ISAPI re-write </w:t>
      </w:r>
      <w:r w:rsidR="00261D01">
        <w:t>Lite:</w:t>
      </w:r>
      <w:r w:rsidR="00261D01">
        <w:br/>
      </w:r>
      <w:hyperlink r:id="rId14" w:history="1">
        <w:r w:rsidRPr="004F646E">
          <w:rPr>
            <w:rStyle w:val="Hyperlink"/>
          </w:rPr>
          <w:t>http://www.helicontech.com/download/isapi_rewrite/ISAPI_Rewrite3_0064_Lite.msi</w:t>
        </w:r>
      </w:hyperlink>
    </w:p>
    <w:p w:rsidR="00B33501" w:rsidRDefault="00B33501" w:rsidP="00B33501">
      <w:r>
        <w:t>Download PHP from</w:t>
      </w:r>
      <w:r w:rsidR="00261D01">
        <w:t>:</w:t>
      </w:r>
      <w:r w:rsidR="00261D01">
        <w:br/>
      </w:r>
      <w:hyperlink r:id="rId15" w:history="1">
        <w:r w:rsidRPr="004F646E">
          <w:rPr>
            <w:rStyle w:val="Hyperlink"/>
          </w:rPr>
          <w:t>http://windows.php.net/downloads/releases/php-5.3.0-nts-Win32-VC9-x86.msi</w:t>
        </w:r>
      </w:hyperlink>
    </w:p>
    <w:p w:rsidR="00B33501" w:rsidRDefault="00B33501" w:rsidP="00B33501"/>
    <w:p w:rsidR="00261D01" w:rsidRDefault="00261D01">
      <w:r>
        <w:br w:type="page"/>
      </w:r>
    </w:p>
    <w:p w:rsidR="00762780" w:rsidRDefault="009F73AC" w:rsidP="00762780">
      <w:r>
        <w:lastRenderedPageBreak/>
        <w:t>Extract the zip</w:t>
      </w:r>
      <w:r w:rsidR="00A42A36">
        <w:t xml:space="preserve"> </w:t>
      </w:r>
      <w:r>
        <w:t>file</w:t>
      </w:r>
      <w:r w:rsidR="00762780">
        <w:t xml:space="preserve"> named Setup.zip</w:t>
      </w:r>
      <w:r>
        <w:t xml:space="preserve"> into a directory.  </w:t>
      </w:r>
      <w:r>
        <w:br/>
        <w:t>Place all of the installation programs that you downloaded on the last page in this directory as well</w:t>
      </w:r>
      <w:r w:rsidR="00A42A36">
        <w:t>.  I will name mine “Setup” and place it on the desktop.</w:t>
      </w:r>
    </w:p>
    <w:p w:rsidR="00762780" w:rsidRDefault="00762780" w:rsidP="00762780">
      <w:r>
        <w:rPr>
          <w:noProof/>
          <w:lang w:eastAsia="en-US"/>
        </w:rPr>
        <w:drawing>
          <wp:inline distT="0" distB="0" distL="0" distR="0">
            <wp:extent cx="4040717" cy="2371725"/>
            <wp:effectExtent l="19050" t="19050" r="16933" b="28575"/>
            <wp:docPr id="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0717" cy="23717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2780" w:rsidRDefault="00762780" w:rsidP="00762780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1</w:t>
        </w:r>
      </w:fldSimple>
      <w:r>
        <w:t xml:space="preserve"> Your Directory should look like this (ignore the Downloads.exe)</w:t>
      </w:r>
    </w:p>
    <w:p w:rsidR="009F73AC" w:rsidRDefault="009F73AC"/>
    <w:p w:rsidR="009F73AC" w:rsidRDefault="009F73AC" w:rsidP="009F73AC"/>
    <w:p w:rsidR="009F73AC" w:rsidRPr="009F73AC" w:rsidRDefault="009F73AC" w:rsidP="009F73AC"/>
    <w:p w:rsidR="009F73AC" w:rsidRDefault="009F73AC" w:rsidP="00B33501"/>
    <w:p w:rsidR="00F83F64" w:rsidRDefault="00F83F64">
      <w:r>
        <w:br w:type="page"/>
      </w:r>
    </w:p>
    <w:p w:rsidR="00F83F64" w:rsidRDefault="0012786A" w:rsidP="0012786A">
      <w:pPr>
        <w:pStyle w:val="Heading1"/>
      </w:pPr>
      <w:r>
        <w:lastRenderedPageBreak/>
        <w:t>Install FastCGI for IIS</w:t>
      </w:r>
    </w:p>
    <w:p w:rsidR="0012786A" w:rsidRDefault="0012786A" w:rsidP="0012786A">
      <w:pPr>
        <w:keepNext/>
      </w:pPr>
      <w:r>
        <w:rPr>
          <w:noProof/>
          <w:lang w:eastAsia="en-US"/>
        </w:rPr>
        <w:drawing>
          <wp:inline distT="0" distB="0" distL="0" distR="0">
            <wp:extent cx="4772025" cy="367665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67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86A" w:rsidRDefault="0012786A" w:rsidP="0012786A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</w:t>
        </w:r>
      </w:fldSimple>
      <w:r>
        <w:t xml:space="preserve"> Installing FastCGI is simple, just accept and click next</w:t>
      </w:r>
    </w:p>
    <w:p w:rsidR="0012786A" w:rsidRDefault="0012786A" w:rsidP="0012786A">
      <w:pPr>
        <w:rPr>
          <w:rFonts w:asciiTheme="majorHAnsi" w:hAnsiTheme="majorHAnsi"/>
          <w:color w:val="C0504D" w:themeColor="accent2"/>
          <w:sz w:val="16"/>
          <w:szCs w:val="18"/>
        </w:rPr>
      </w:pPr>
      <w:r>
        <w:br w:type="page"/>
      </w:r>
    </w:p>
    <w:p w:rsidR="0012786A" w:rsidRDefault="0012786A" w:rsidP="0012786A">
      <w:pPr>
        <w:pStyle w:val="Heading1"/>
      </w:pPr>
      <w:r>
        <w:lastRenderedPageBreak/>
        <w:t>Install ISAPI_Rewrite Lite</w:t>
      </w:r>
    </w:p>
    <w:p w:rsidR="0012786A" w:rsidRDefault="0012786A" w:rsidP="0012786A">
      <w:pPr>
        <w:keepNext/>
      </w:pPr>
      <w:r>
        <w:rPr>
          <w:noProof/>
          <w:lang w:eastAsia="en-US"/>
        </w:rPr>
        <w:drawing>
          <wp:inline distT="0" distB="0" distL="0" distR="0">
            <wp:extent cx="4829175" cy="3657600"/>
            <wp:effectExtent l="1905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86A" w:rsidRDefault="0012786A" w:rsidP="0012786A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</w:t>
        </w:r>
      </w:fldSimple>
      <w:r>
        <w:t xml:space="preserve"> accept the license agreement and click next</w:t>
      </w:r>
    </w:p>
    <w:p w:rsidR="0012786A" w:rsidRDefault="0012786A" w:rsidP="0012786A"/>
    <w:p w:rsidR="0012786A" w:rsidRDefault="0012786A" w:rsidP="0012786A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4838700" cy="366712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86A" w:rsidRDefault="0012786A" w:rsidP="0012786A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</w:t>
        </w:r>
      </w:fldSimple>
      <w:r>
        <w:t xml:space="preserve"> IIS will be restarted, click next to do so</w:t>
      </w:r>
    </w:p>
    <w:p w:rsidR="0012786A" w:rsidRDefault="0012786A" w:rsidP="0012786A"/>
    <w:p w:rsidR="0012786A" w:rsidRDefault="0012786A" w:rsidP="0012786A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5524500" cy="4476750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86A" w:rsidRDefault="0012786A" w:rsidP="0012786A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</w:t>
        </w:r>
      </w:fldSimple>
      <w:r w:rsidRPr="00AA17D7">
        <w:t xml:space="preserve">After the installation is finished, run the ReWrite Manager </w:t>
      </w:r>
      <w:r>
        <w:t xml:space="preserve"> from the start menu</w:t>
      </w:r>
    </w:p>
    <w:p w:rsidR="0012786A" w:rsidRDefault="0012786A" w:rsidP="0012786A"/>
    <w:p w:rsidR="0012786A" w:rsidRDefault="0012786A" w:rsidP="0012786A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5943600" cy="3819525"/>
            <wp:effectExtent l="1905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86A" w:rsidRDefault="0012786A" w:rsidP="0012786A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</w:t>
        </w:r>
      </w:fldSimple>
      <w:r>
        <w:t xml:space="preserve"> Once the application has started, click the Edit button</w:t>
      </w:r>
    </w:p>
    <w:p w:rsidR="0012786A" w:rsidRDefault="0012786A" w:rsidP="0012786A"/>
    <w:p w:rsidR="0011598E" w:rsidRDefault="0012786A" w:rsidP="0011598E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667125" cy="3057525"/>
            <wp:effectExtent l="1905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86A" w:rsidRDefault="0011598E" w:rsidP="0011598E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7</w:t>
        </w:r>
      </w:fldSimple>
      <w:r>
        <w:t xml:space="preserve"> Go back to the installation folder, right click httpd.conf and open it with word pad or notepad</w:t>
      </w:r>
    </w:p>
    <w:p w:rsidR="0011598E" w:rsidRDefault="0011598E" w:rsidP="0011598E"/>
    <w:p w:rsidR="0011598E" w:rsidRDefault="0011598E" w:rsidP="0011598E"/>
    <w:p w:rsidR="0011598E" w:rsidRDefault="0011598E" w:rsidP="0011598E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5934075" cy="3838575"/>
            <wp:effectExtent l="19050" t="0" r="952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98E" w:rsidRDefault="0011598E" w:rsidP="0011598E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8</w:t>
        </w:r>
      </w:fldSimple>
      <w:r>
        <w:t xml:space="preserve"> Paste the contents of httpd.conf into the window and click Apply</w:t>
      </w:r>
    </w:p>
    <w:p w:rsidR="004D29AC" w:rsidRDefault="004D29AC" w:rsidP="004D29AC"/>
    <w:p w:rsidR="004D29AC" w:rsidRDefault="004D29AC">
      <w:r>
        <w:br w:type="page"/>
      </w:r>
    </w:p>
    <w:p w:rsidR="004D29AC" w:rsidRDefault="004D29AC" w:rsidP="004D29AC">
      <w:pPr>
        <w:pStyle w:val="Heading1"/>
      </w:pPr>
      <w:r>
        <w:lastRenderedPageBreak/>
        <w:t>Install MySQL Gui Tools</w:t>
      </w:r>
    </w:p>
    <w:p w:rsidR="004D29AC" w:rsidRDefault="004D29AC" w:rsidP="004D29AC">
      <w:pPr>
        <w:keepNext/>
      </w:pPr>
      <w:r>
        <w:rPr>
          <w:noProof/>
          <w:lang w:eastAsia="en-US"/>
        </w:rPr>
        <w:drawing>
          <wp:inline distT="0" distB="0" distL="0" distR="0">
            <wp:extent cx="3086100" cy="2311525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31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29AC" w:rsidRDefault="004D29AC" w:rsidP="004D29AC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9</w:t>
        </w:r>
      </w:fldSimple>
      <w:r>
        <w:t xml:space="preserve"> click next</w:t>
      </w:r>
    </w:p>
    <w:p w:rsidR="004D29AC" w:rsidRDefault="004D29AC" w:rsidP="004D29AC"/>
    <w:p w:rsidR="00D42208" w:rsidRDefault="00D42208" w:rsidP="00D42208">
      <w:pPr>
        <w:keepNext/>
      </w:pPr>
      <w:r>
        <w:rPr>
          <w:noProof/>
          <w:lang w:eastAsia="en-US"/>
        </w:rPr>
        <w:drawing>
          <wp:inline distT="0" distB="0" distL="0" distR="0">
            <wp:extent cx="3094723" cy="2324100"/>
            <wp:effectExtent l="1905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723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29AC" w:rsidRDefault="00D42208" w:rsidP="00D4220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10</w:t>
        </w:r>
      </w:fldSimple>
      <w:r>
        <w:t xml:space="preserve"> Accept the agreement and click next</w:t>
      </w:r>
    </w:p>
    <w:p w:rsidR="00D42208" w:rsidRDefault="00D42208" w:rsidP="00D42208"/>
    <w:p w:rsidR="00853383" w:rsidRDefault="00853383" w:rsidP="00853383">
      <w:pPr>
        <w:keepNext/>
      </w:pPr>
      <w:r w:rsidRPr="00853383">
        <w:rPr>
          <w:noProof/>
          <w:lang w:eastAsia="en-US"/>
        </w:rPr>
        <w:lastRenderedPageBreak/>
        <w:drawing>
          <wp:inline distT="0" distB="0" distL="0" distR="0">
            <wp:extent cx="3095625" cy="2323252"/>
            <wp:effectExtent l="19050" t="0" r="0" b="0"/>
            <wp:docPr id="5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864" cy="2329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208" w:rsidRDefault="00853383" w:rsidP="00853383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11</w:t>
        </w:r>
      </w:fldSimple>
      <w:r>
        <w:t xml:space="preserve"> keep the default location and click next</w:t>
      </w:r>
    </w:p>
    <w:p w:rsidR="00853383" w:rsidRDefault="00853383" w:rsidP="00853383"/>
    <w:p w:rsidR="00853383" w:rsidRDefault="00853383" w:rsidP="00853383">
      <w:pPr>
        <w:keepNext/>
      </w:pPr>
      <w:r>
        <w:rPr>
          <w:noProof/>
          <w:lang w:eastAsia="en-US"/>
        </w:rPr>
        <w:drawing>
          <wp:inline distT="0" distB="0" distL="0" distR="0">
            <wp:extent cx="3123394" cy="2324100"/>
            <wp:effectExtent l="19050" t="0" r="806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394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383" w:rsidRDefault="00853383" w:rsidP="00853383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12</w:t>
        </w:r>
      </w:fldSimple>
      <w:r>
        <w:t xml:space="preserve"> select complete and click next</w:t>
      </w:r>
    </w:p>
    <w:p w:rsidR="003E2825" w:rsidRDefault="003E2825" w:rsidP="003E2825"/>
    <w:p w:rsidR="003E2825" w:rsidRDefault="003E2825" w:rsidP="003E2825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086100" cy="2311526"/>
            <wp:effectExtent l="1905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171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2825" w:rsidRDefault="003E2825" w:rsidP="003E2825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13</w:t>
        </w:r>
      </w:fldSimple>
      <w:r>
        <w:t xml:space="preserve"> review and click install</w:t>
      </w:r>
    </w:p>
    <w:p w:rsidR="00E82C6B" w:rsidRPr="00E82C6B" w:rsidRDefault="00E82C6B" w:rsidP="00E82C6B"/>
    <w:p w:rsidR="00E82C6B" w:rsidRDefault="00E82C6B" w:rsidP="00E82C6B">
      <w:pPr>
        <w:keepNext/>
      </w:pPr>
      <w:r>
        <w:rPr>
          <w:noProof/>
          <w:lang w:eastAsia="en-US"/>
        </w:rPr>
        <w:drawing>
          <wp:inline distT="0" distB="0" distL="0" distR="0">
            <wp:extent cx="3119753" cy="2333625"/>
            <wp:effectExtent l="19050" t="0" r="4447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753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C6B" w:rsidRDefault="00E82C6B" w:rsidP="00E82C6B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14</w:t>
        </w:r>
      </w:fldSimple>
      <w:r>
        <w:t xml:space="preserve"> click finish</w:t>
      </w:r>
    </w:p>
    <w:p w:rsidR="00E82C6B" w:rsidRDefault="00E82C6B" w:rsidP="00E82C6B"/>
    <w:p w:rsidR="00E82C6B" w:rsidRDefault="00E82C6B">
      <w:r>
        <w:br w:type="page"/>
      </w:r>
    </w:p>
    <w:p w:rsidR="00E82C6B" w:rsidRDefault="0038497E" w:rsidP="0038497E">
      <w:pPr>
        <w:pStyle w:val="Heading1"/>
      </w:pPr>
      <w:r>
        <w:lastRenderedPageBreak/>
        <w:t>Install MySQL Server</w:t>
      </w:r>
    </w:p>
    <w:p w:rsidR="00453868" w:rsidRDefault="00453868" w:rsidP="00453868">
      <w:pPr>
        <w:keepNext/>
      </w:pPr>
      <w:r>
        <w:rPr>
          <w:noProof/>
          <w:lang w:eastAsia="en-US"/>
        </w:rPr>
        <w:drawing>
          <wp:inline distT="0" distB="0" distL="0" distR="0">
            <wp:extent cx="1932920" cy="1438275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920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497E" w:rsidRDefault="00453868" w:rsidP="0045386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15</w:t>
        </w:r>
      </w:fldSimple>
      <w:r>
        <w:t xml:space="preserve"> click next</w:t>
      </w:r>
    </w:p>
    <w:p w:rsidR="00453868" w:rsidRDefault="00453868" w:rsidP="00453868"/>
    <w:p w:rsidR="00453868" w:rsidRDefault="00453868" w:rsidP="00453868">
      <w:pPr>
        <w:keepNext/>
      </w:pPr>
      <w:r>
        <w:rPr>
          <w:noProof/>
          <w:lang w:eastAsia="en-US"/>
        </w:rPr>
        <w:drawing>
          <wp:inline distT="0" distB="0" distL="0" distR="0">
            <wp:extent cx="2493366" cy="1847850"/>
            <wp:effectExtent l="19050" t="0" r="2184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366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868" w:rsidRDefault="00453868" w:rsidP="0045386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16</w:t>
        </w:r>
      </w:fldSimple>
      <w:r>
        <w:t xml:space="preserve"> select typical and click next</w:t>
      </w:r>
    </w:p>
    <w:p w:rsidR="00663AB0" w:rsidRDefault="00663AB0" w:rsidP="00663AB0"/>
    <w:p w:rsidR="00663AB0" w:rsidRDefault="00663AB0" w:rsidP="00663AB0">
      <w:pPr>
        <w:keepNext/>
      </w:pPr>
      <w:r>
        <w:rPr>
          <w:noProof/>
          <w:lang w:eastAsia="en-US"/>
        </w:rPr>
        <w:drawing>
          <wp:inline distT="0" distB="0" distL="0" distR="0">
            <wp:extent cx="2493645" cy="1892587"/>
            <wp:effectExtent l="19050" t="0" r="190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45" cy="1892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3AB0" w:rsidRDefault="00663AB0" w:rsidP="00663AB0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17</w:t>
        </w:r>
      </w:fldSimple>
      <w:r>
        <w:t xml:space="preserve"> review and click next</w:t>
      </w:r>
    </w:p>
    <w:p w:rsidR="00681CC7" w:rsidRDefault="00681CC7" w:rsidP="00681CC7"/>
    <w:p w:rsidR="00681CC7" w:rsidRDefault="00681CC7" w:rsidP="00681CC7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1900845" cy="1409700"/>
            <wp:effectExtent l="19050" t="0" r="415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84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1CC7" w:rsidRDefault="00681CC7" w:rsidP="00681CC7">
      <w:pPr>
        <w:pStyle w:val="Caption"/>
        <w:rPr>
          <w:noProof/>
        </w:rPr>
      </w:pPr>
      <w:r>
        <w:t xml:space="preserve">Figure </w:t>
      </w:r>
      <w:fldSimple w:instr=" SEQ Figure \* ARABIC ">
        <w:r w:rsidR="000C21B3">
          <w:rPr>
            <w:noProof/>
          </w:rPr>
          <w:t>18</w:t>
        </w:r>
      </w:fldSimple>
      <w:r>
        <w:t xml:space="preserve"> click through offer to buy free product</w:t>
      </w:r>
      <w:r>
        <w:rPr>
          <w:noProof/>
        </w:rPr>
        <w:t xml:space="preserve"> page 1</w:t>
      </w:r>
    </w:p>
    <w:p w:rsidR="00681CC7" w:rsidRDefault="00681CC7" w:rsidP="00681CC7"/>
    <w:p w:rsidR="00681CC7" w:rsidRDefault="00681CC7" w:rsidP="00681CC7">
      <w:pPr>
        <w:keepNext/>
      </w:pPr>
      <w:r>
        <w:rPr>
          <w:noProof/>
          <w:lang w:eastAsia="en-US"/>
        </w:rPr>
        <w:drawing>
          <wp:inline distT="0" distB="0" distL="0" distR="0">
            <wp:extent cx="1880846" cy="1409700"/>
            <wp:effectExtent l="19050" t="0" r="5104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846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1CC7" w:rsidRDefault="00681CC7" w:rsidP="00681CC7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19</w:t>
        </w:r>
      </w:fldSimple>
      <w:r>
        <w:t xml:space="preserve"> click through offer to buy free product page 2</w:t>
      </w:r>
    </w:p>
    <w:p w:rsidR="00681CC7" w:rsidRDefault="00681CC7" w:rsidP="00681CC7"/>
    <w:p w:rsidR="00681CC7" w:rsidRDefault="00681CC7" w:rsidP="00681CC7">
      <w:pPr>
        <w:keepNext/>
      </w:pPr>
      <w:r>
        <w:rPr>
          <w:noProof/>
          <w:lang w:eastAsia="en-US"/>
        </w:rPr>
        <w:drawing>
          <wp:inline distT="0" distB="0" distL="0" distR="0">
            <wp:extent cx="3108139" cy="2305050"/>
            <wp:effectExtent l="1905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139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1CC7" w:rsidRDefault="00681CC7" w:rsidP="00681CC7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20</w:t>
        </w:r>
      </w:fldSimple>
      <w:r>
        <w:t xml:space="preserve"> make sure the "configure the MySQL Server now" box is checked and click finish</w:t>
      </w:r>
    </w:p>
    <w:p w:rsidR="00681CC7" w:rsidRDefault="00681CC7" w:rsidP="00681CC7"/>
    <w:p w:rsidR="00F740B6" w:rsidRDefault="00F740B6" w:rsidP="00F740B6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2943225" cy="2197218"/>
            <wp:effectExtent l="19050" t="0" r="952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51" cy="2197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1CC7" w:rsidRDefault="00F740B6" w:rsidP="00F740B6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21</w:t>
        </w:r>
      </w:fldSimple>
      <w:r>
        <w:t xml:space="preserve"> click next</w:t>
      </w:r>
    </w:p>
    <w:p w:rsidR="009C1EAD" w:rsidRDefault="009C1EAD" w:rsidP="009C1EAD"/>
    <w:p w:rsidR="009C1EAD" w:rsidRDefault="009C1EAD" w:rsidP="009C1EAD">
      <w:pPr>
        <w:keepNext/>
      </w:pPr>
      <w:r>
        <w:rPr>
          <w:noProof/>
          <w:lang w:eastAsia="en-US"/>
        </w:rPr>
        <w:drawing>
          <wp:inline distT="0" distB="0" distL="0" distR="0">
            <wp:extent cx="2949305" cy="2200275"/>
            <wp:effectExtent l="19050" t="0" r="344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9305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EAD" w:rsidRDefault="009C1EAD" w:rsidP="009C1EAD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22</w:t>
        </w:r>
      </w:fldSimple>
      <w:r>
        <w:t xml:space="preserve"> select detailed configuration and click next</w:t>
      </w:r>
    </w:p>
    <w:p w:rsidR="00D95A0B" w:rsidRDefault="00D95A0B" w:rsidP="00D95A0B"/>
    <w:p w:rsidR="00D95A0B" w:rsidRDefault="00D95A0B" w:rsidP="00D95A0B"/>
    <w:p w:rsidR="00D95A0B" w:rsidRDefault="00D95A0B" w:rsidP="00D95A0B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266418" cy="2428875"/>
            <wp:effectExtent l="1905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209" cy="2439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A0B" w:rsidRDefault="00D95A0B" w:rsidP="00D95A0B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23</w:t>
        </w:r>
      </w:fldSimple>
      <w:r>
        <w:t xml:space="preserve"> select "Server Machine" and click next</w:t>
      </w:r>
    </w:p>
    <w:p w:rsidR="00D95A0B" w:rsidRDefault="00D95A0B" w:rsidP="00D95A0B"/>
    <w:p w:rsidR="00D95A0B" w:rsidRDefault="00D95A0B" w:rsidP="00D95A0B">
      <w:pPr>
        <w:keepNext/>
      </w:pPr>
      <w:r>
        <w:rPr>
          <w:noProof/>
          <w:lang w:eastAsia="en-US"/>
        </w:rPr>
        <w:drawing>
          <wp:inline distT="0" distB="0" distL="0" distR="0">
            <wp:extent cx="3287772" cy="2447925"/>
            <wp:effectExtent l="19050" t="0" r="7878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7772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A0B" w:rsidRDefault="00D95A0B" w:rsidP="00D95A0B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24</w:t>
        </w:r>
      </w:fldSimple>
      <w:r>
        <w:t xml:space="preserve"> select "Transactional Database Only" and click next</w:t>
      </w:r>
    </w:p>
    <w:p w:rsidR="00D95A0B" w:rsidRDefault="00D95A0B" w:rsidP="00D95A0B"/>
    <w:p w:rsidR="006B4B28" w:rsidRDefault="006B4B28" w:rsidP="006B4B28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2781300" cy="2076337"/>
            <wp:effectExtent l="1905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76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A0B" w:rsidRDefault="006B4B28" w:rsidP="006B4B2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25</w:t>
        </w:r>
      </w:fldSimple>
      <w:r>
        <w:t xml:space="preserve"> click next</w:t>
      </w:r>
    </w:p>
    <w:p w:rsidR="006B4B28" w:rsidRDefault="006B4B28" w:rsidP="006B4B28"/>
    <w:p w:rsidR="006B4B28" w:rsidRDefault="006B4B28" w:rsidP="006B4B28">
      <w:pPr>
        <w:keepNext/>
      </w:pPr>
      <w:r>
        <w:rPr>
          <w:noProof/>
          <w:lang w:eastAsia="en-US"/>
        </w:rPr>
        <w:drawing>
          <wp:inline distT="0" distB="0" distL="0" distR="0">
            <wp:extent cx="2819802" cy="2095500"/>
            <wp:effectExtent l="1905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802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B28" w:rsidRDefault="006B4B28" w:rsidP="006B4B2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26</w:t>
        </w:r>
      </w:fldSimple>
      <w:r>
        <w:t xml:space="preserve"> click next</w:t>
      </w:r>
    </w:p>
    <w:p w:rsidR="006B4B28" w:rsidRDefault="006B4B28" w:rsidP="006B4B28"/>
    <w:p w:rsidR="002325A8" w:rsidRDefault="002325A8" w:rsidP="002325A8">
      <w:pPr>
        <w:keepNext/>
      </w:pPr>
      <w:r>
        <w:rPr>
          <w:noProof/>
          <w:lang w:eastAsia="en-US"/>
        </w:rPr>
        <w:drawing>
          <wp:inline distT="0" distB="0" distL="0" distR="0">
            <wp:extent cx="2333625" cy="1751374"/>
            <wp:effectExtent l="19050" t="0" r="9525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847" cy="1755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B28" w:rsidRDefault="002325A8" w:rsidP="002325A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27</w:t>
        </w:r>
      </w:fldSimple>
      <w:r>
        <w:t xml:space="preserve"> Click next</w:t>
      </w:r>
    </w:p>
    <w:p w:rsidR="002325A8" w:rsidRDefault="002325A8" w:rsidP="002325A8"/>
    <w:p w:rsidR="002325A8" w:rsidRDefault="002325A8" w:rsidP="002325A8">
      <w:pPr>
        <w:keepNext/>
      </w:pPr>
      <w:r>
        <w:rPr>
          <w:noProof/>
          <w:lang w:eastAsia="en-US"/>
        </w:rPr>
        <w:drawing>
          <wp:inline distT="0" distB="0" distL="0" distR="0">
            <wp:extent cx="2598561" cy="1933575"/>
            <wp:effectExtent l="1905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561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25A8" w:rsidRDefault="002325A8" w:rsidP="002325A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28</w:t>
        </w:r>
      </w:fldSimple>
      <w:r>
        <w:t xml:space="preserve"> click next</w:t>
      </w:r>
    </w:p>
    <w:p w:rsidR="002325A8" w:rsidRDefault="002325A8" w:rsidP="002325A8"/>
    <w:p w:rsidR="002325A8" w:rsidRDefault="002325A8" w:rsidP="002325A8">
      <w:pPr>
        <w:keepNext/>
      </w:pPr>
      <w:r>
        <w:rPr>
          <w:noProof/>
          <w:lang w:eastAsia="en-US"/>
        </w:rPr>
        <w:drawing>
          <wp:inline distT="0" distB="0" distL="0" distR="0">
            <wp:extent cx="2657324" cy="1981200"/>
            <wp:effectExtent l="1905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324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25A8" w:rsidRDefault="002325A8" w:rsidP="002325A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29</w:t>
        </w:r>
      </w:fldSimple>
      <w:r>
        <w:t xml:space="preserve"> leave defaults and click next</w:t>
      </w:r>
    </w:p>
    <w:p w:rsidR="002325A8" w:rsidRDefault="002325A8" w:rsidP="002325A8"/>
    <w:p w:rsidR="00FC39A5" w:rsidRDefault="00FC39A5" w:rsidP="00FC39A5">
      <w:pPr>
        <w:keepNext/>
      </w:pPr>
      <w:r>
        <w:rPr>
          <w:noProof/>
          <w:lang w:eastAsia="en-US"/>
        </w:rPr>
        <w:drawing>
          <wp:inline distT="0" distB="0" distL="0" distR="0">
            <wp:extent cx="2371776" cy="1781175"/>
            <wp:effectExtent l="19050" t="0" r="9474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76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25A8" w:rsidRDefault="00FC39A5" w:rsidP="00FC39A5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30</w:t>
        </w:r>
      </w:fldSimple>
      <w:r>
        <w:t xml:space="preserve"> enter any password and click next</w:t>
      </w:r>
    </w:p>
    <w:p w:rsidR="00FC39A5" w:rsidRDefault="00FC39A5" w:rsidP="00FC39A5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2933700" cy="2185781"/>
            <wp:effectExtent l="1905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185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9A5" w:rsidRDefault="00FC39A5" w:rsidP="00FC39A5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31</w:t>
        </w:r>
      </w:fldSimple>
      <w:r>
        <w:t xml:space="preserve"> click execute</w:t>
      </w:r>
    </w:p>
    <w:p w:rsidR="00FC39A5" w:rsidRDefault="00FC39A5" w:rsidP="00FC39A5"/>
    <w:p w:rsidR="006F1F71" w:rsidRDefault="006F1F71" w:rsidP="006F1F71">
      <w:pPr>
        <w:keepNext/>
      </w:pPr>
      <w:r>
        <w:rPr>
          <w:noProof/>
          <w:lang w:eastAsia="en-US"/>
        </w:rPr>
        <w:drawing>
          <wp:inline distT="0" distB="0" distL="0" distR="0">
            <wp:extent cx="2942523" cy="2209800"/>
            <wp:effectExtent l="1905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523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5108" w:rsidRDefault="006F1F71" w:rsidP="006F1F71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32</w:t>
        </w:r>
      </w:fldSimple>
      <w:r>
        <w:t xml:space="preserve"> click finish</w:t>
      </w:r>
    </w:p>
    <w:p w:rsidR="00095108" w:rsidRDefault="00095108" w:rsidP="00095108">
      <w:pPr>
        <w:rPr>
          <w:rFonts w:asciiTheme="majorHAnsi" w:hAnsiTheme="majorHAnsi"/>
          <w:color w:val="C0504D" w:themeColor="accent2"/>
          <w:sz w:val="16"/>
          <w:szCs w:val="18"/>
        </w:rPr>
      </w:pPr>
      <w:r>
        <w:br w:type="page"/>
      </w:r>
    </w:p>
    <w:p w:rsidR="00FC39A5" w:rsidRDefault="00095108" w:rsidP="00095108">
      <w:pPr>
        <w:pStyle w:val="Heading1"/>
      </w:pPr>
      <w:r>
        <w:lastRenderedPageBreak/>
        <w:t>Create database schema, web application user and assign permissions</w:t>
      </w:r>
    </w:p>
    <w:p w:rsidR="00095108" w:rsidRDefault="00095108" w:rsidP="00095108"/>
    <w:p w:rsidR="00095108" w:rsidRDefault="00095108" w:rsidP="00095108">
      <w:pPr>
        <w:keepNext/>
      </w:pPr>
      <w:r>
        <w:rPr>
          <w:noProof/>
          <w:lang w:eastAsia="en-US"/>
        </w:rPr>
        <w:drawing>
          <wp:inline distT="0" distB="0" distL="0" distR="0">
            <wp:extent cx="3567132" cy="3676650"/>
            <wp:effectExtent l="1905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3082" cy="3682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5108" w:rsidRDefault="00095108" w:rsidP="0009510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33</w:t>
        </w:r>
      </w:fldSimple>
      <w:r>
        <w:t xml:space="preserve"> from the start menu run the "MySQL Administrator" application</w:t>
      </w:r>
    </w:p>
    <w:p w:rsidR="00095108" w:rsidRDefault="00095108" w:rsidP="00095108"/>
    <w:p w:rsidR="00095108" w:rsidRDefault="00095108" w:rsidP="00095108">
      <w:pPr>
        <w:keepNext/>
      </w:pPr>
      <w:r>
        <w:rPr>
          <w:noProof/>
          <w:lang w:eastAsia="en-US"/>
        </w:rPr>
        <w:drawing>
          <wp:inline distT="0" distB="0" distL="0" distR="0">
            <wp:extent cx="2952750" cy="2237143"/>
            <wp:effectExtent l="1905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425" cy="2239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5108" w:rsidRDefault="00095108" w:rsidP="0009510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34</w:t>
        </w:r>
      </w:fldSimple>
      <w:r>
        <w:t xml:space="preserve"> enter localhost as the server host, root as the username, and your password.  click Ok</w:t>
      </w:r>
    </w:p>
    <w:p w:rsidR="00EF4F1B" w:rsidRDefault="00EF4F1B" w:rsidP="00EF4F1B"/>
    <w:p w:rsidR="00054DF0" w:rsidRDefault="00054DF0" w:rsidP="00054DF0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5934075" cy="4467225"/>
            <wp:effectExtent l="19050" t="0" r="9525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6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4F1B" w:rsidRDefault="00054DF0" w:rsidP="00054DF0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35</w:t>
        </w:r>
      </w:fldSimple>
      <w:r>
        <w:t xml:space="preserve"> select "Restore" from the menu on the left.  Then click the "Open Backup File" button</w:t>
      </w:r>
    </w:p>
    <w:p w:rsidR="00054DF0" w:rsidRDefault="00054DF0" w:rsidP="00054DF0"/>
    <w:p w:rsidR="00F9770D" w:rsidRDefault="00F9770D" w:rsidP="00F9770D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849050" cy="2809875"/>
            <wp:effectExtent l="1905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9050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DF0" w:rsidRDefault="00F9770D" w:rsidP="00F9770D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36</w:t>
        </w:r>
      </w:fldSimple>
      <w:r>
        <w:t xml:space="preserve"> In the dialog, browse to the install folder, select Cosmos.sql and click "Open"</w:t>
      </w:r>
    </w:p>
    <w:p w:rsidR="00F9770D" w:rsidRDefault="00F9770D" w:rsidP="00F9770D"/>
    <w:p w:rsidR="00224696" w:rsidRDefault="00224696" w:rsidP="00224696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5934075" cy="4486275"/>
            <wp:effectExtent l="19050" t="0" r="9525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8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770D" w:rsidRDefault="00224696" w:rsidP="00224696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37</w:t>
        </w:r>
      </w:fldSimple>
      <w:r>
        <w:t xml:space="preserve"> leave the defaults selected and click the "Start Restore" button</w:t>
      </w:r>
    </w:p>
    <w:p w:rsidR="00224696" w:rsidRDefault="00224696" w:rsidP="00224696"/>
    <w:p w:rsidR="00443AF2" w:rsidRDefault="00443AF2" w:rsidP="00443AF2">
      <w:pPr>
        <w:keepNext/>
      </w:pPr>
      <w:r>
        <w:rPr>
          <w:noProof/>
          <w:lang w:eastAsia="en-US"/>
        </w:rPr>
        <w:drawing>
          <wp:inline distT="0" distB="0" distL="0" distR="0">
            <wp:extent cx="4029075" cy="1933633"/>
            <wp:effectExtent l="19050" t="0" r="9525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827" cy="1933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696" w:rsidRDefault="00443AF2" w:rsidP="00443AF2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38</w:t>
        </w:r>
      </w:fldSimple>
      <w:r>
        <w:t xml:space="preserve"> click close</w:t>
      </w:r>
    </w:p>
    <w:p w:rsidR="00443AF2" w:rsidRDefault="00443AF2" w:rsidP="00443AF2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5943600" cy="4476750"/>
            <wp:effectExtent l="1905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3AF2" w:rsidRDefault="00443AF2" w:rsidP="00443AF2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39</w:t>
        </w:r>
      </w:fldSimple>
      <w:r>
        <w:t xml:space="preserve"> select "User Administration" from the menu on the right.  Then click the "Add new user" button</w:t>
      </w:r>
    </w:p>
    <w:p w:rsidR="00443AF2" w:rsidRDefault="00443AF2" w:rsidP="00443AF2"/>
    <w:p w:rsidR="00443AF2" w:rsidRDefault="0076331F" w:rsidP="00443AF2">
      <w:r>
        <w:rPr>
          <w:noProof/>
          <w:lang w:eastAsia="en-US"/>
        </w:rPr>
        <w:lastRenderedPageBreak/>
        <w:drawing>
          <wp:inline distT="0" distB="0" distL="0" distR="0">
            <wp:extent cx="5943600" cy="4486275"/>
            <wp:effectExtent l="19050" t="0" r="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8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31F" w:rsidRDefault="0076331F" w:rsidP="00443AF2"/>
    <w:p w:rsidR="0076331F" w:rsidRDefault="0076331F" w:rsidP="00443AF2">
      <w:r>
        <w:t>Enter webapp as the username</w:t>
      </w:r>
    </w:p>
    <w:p w:rsidR="0076331F" w:rsidRDefault="0076331F" w:rsidP="00443AF2">
      <w:pPr>
        <w:rPr>
          <w:rFonts w:ascii="Courier New" w:hAnsi="Courier New" w:cs="Courier New"/>
          <w:color w:val="auto"/>
          <w:sz w:val="22"/>
          <w:szCs w:val="22"/>
          <w:lang w:eastAsia="en-US"/>
        </w:rPr>
      </w:pPr>
      <w:r>
        <w:t xml:space="preserve">For the password enter </w:t>
      </w:r>
      <w:r>
        <w:rPr>
          <w:rFonts w:ascii="Courier New" w:hAnsi="Courier New" w:cs="Courier New"/>
          <w:color w:val="auto"/>
          <w:sz w:val="22"/>
          <w:szCs w:val="22"/>
          <w:lang w:eastAsia="en-US"/>
        </w:rPr>
        <w:t>7repr2w9vA3rab6UtHaChapHAraWr3Ta</w:t>
      </w:r>
    </w:p>
    <w:p w:rsidR="0076331F" w:rsidRDefault="0076331F" w:rsidP="00443AF2">
      <w:pPr>
        <w:rPr>
          <w:rFonts w:ascii="Courier New" w:hAnsi="Courier New" w:cs="Courier New"/>
          <w:color w:val="auto"/>
          <w:sz w:val="22"/>
          <w:szCs w:val="22"/>
          <w:lang w:eastAsia="en-US"/>
        </w:rPr>
      </w:pPr>
      <w:r>
        <w:rPr>
          <w:rFonts w:ascii="Courier New" w:hAnsi="Courier New" w:cs="Courier New"/>
          <w:color w:val="auto"/>
          <w:sz w:val="22"/>
          <w:szCs w:val="22"/>
          <w:lang w:eastAsia="en-US"/>
        </w:rPr>
        <w:t>I would cut and paste the password from this document to make things easier(make sure you don’t copy any extra spaces)</w:t>
      </w:r>
    </w:p>
    <w:p w:rsidR="0076331F" w:rsidRDefault="0076331F" w:rsidP="00443AF2">
      <w:pPr>
        <w:rPr>
          <w:rFonts w:ascii="Courier New" w:hAnsi="Courier New" w:cs="Courier New"/>
          <w:color w:val="auto"/>
          <w:sz w:val="22"/>
          <w:szCs w:val="22"/>
          <w:lang w:eastAsia="en-US"/>
        </w:rPr>
      </w:pPr>
      <w:r>
        <w:rPr>
          <w:rFonts w:ascii="Courier New" w:hAnsi="Courier New" w:cs="Courier New"/>
          <w:color w:val="auto"/>
          <w:sz w:val="22"/>
          <w:szCs w:val="22"/>
          <w:lang w:eastAsia="en-US"/>
        </w:rPr>
        <w:t>Click the “Apply changes” button</w:t>
      </w:r>
    </w:p>
    <w:p w:rsidR="0076331F" w:rsidRDefault="0076331F" w:rsidP="0076331F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5934075" cy="4495800"/>
            <wp:effectExtent l="19050" t="0" r="9525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31F" w:rsidRDefault="0076331F" w:rsidP="0076331F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40</w:t>
        </w:r>
      </w:fldSimple>
      <w:r>
        <w:t xml:space="preserve"> From the same screen select the "Schema Privileges" tab</w:t>
      </w:r>
    </w:p>
    <w:p w:rsidR="0076331F" w:rsidRDefault="0076331F" w:rsidP="0076331F"/>
    <w:p w:rsidR="00B54719" w:rsidRDefault="00B54719" w:rsidP="00B54719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5934075" cy="4476750"/>
            <wp:effectExtent l="19050" t="0" r="9525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31F" w:rsidRDefault="00B54719" w:rsidP="00B54719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41</w:t>
        </w:r>
      </w:fldSimple>
      <w:r>
        <w:t xml:space="preserve"> select the "cosmoweb" schema and click the "&lt;&lt;" button to give the webapp user all privileges.  Click "Apply changes"</w:t>
      </w:r>
    </w:p>
    <w:p w:rsidR="00B54719" w:rsidRDefault="00B54719" w:rsidP="00B54719"/>
    <w:p w:rsidR="00B54719" w:rsidRDefault="00A35507" w:rsidP="00B54719">
      <w:r>
        <w:t>Exit MySQL Administrator</w:t>
      </w:r>
    </w:p>
    <w:p w:rsidR="0058585D" w:rsidRDefault="0058585D" w:rsidP="0058585D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340121" cy="3457575"/>
            <wp:effectExtent l="1905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121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5507" w:rsidRDefault="0058585D" w:rsidP="0058585D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42</w:t>
        </w:r>
      </w:fldSimple>
      <w:r>
        <w:t xml:space="preserve"> from the start menu, run the "MySQL Query Browser" application</w:t>
      </w:r>
    </w:p>
    <w:p w:rsidR="0058585D" w:rsidRDefault="0058585D" w:rsidP="0058585D"/>
    <w:p w:rsidR="009D5393" w:rsidRDefault="009D5393" w:rsidP="009D5393">
      <w:pPr>
        <w:keepNext/>
      </w:pPr>
      <w:r>
        <w:rPr>
          <w:noProof/>
          <w:lang w:eastAsia="en-US"/>
        </w:rPr>
        <w:drawing>
          <wp:inline distT="0" distB="0" distL="0" distR="0">
            <wp:extent cx="3162300" cy="2658702"/>
            <wp:effectExtent l="19050" t="0" r="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658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85D" w:rsidRDefault="009D5393" w:rsidP="009D5393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43</w:t>
        </w:r>
      </w:fldSimple>
      <w:r>
        <w:t xml:space="preserve"> enter localhost as the host, webapp as the username, the password from earlier in this document, and cosmosweb as the default schema.  click Ok</w:t>
      </w:r>
    </w:p>
    <w:p w:rsidR="009D5393" w:rsidRDefault="009D5393" w:rsidP="009D5393"/>
    <w:p w:rsidR="00726751" w:rsidRDefault="00726751" w:rsidP="00726751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5943600" cy="4314825"/>
            <wp:effectExtent l="19050" t="0" r="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393" w:rsidRDefault="00726751" w:rsidP="00726751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44</w:t>
        </w:r>
      </w:fldSimple>
      <w:r>
        <w:t xml:space="preserve"> This should appear and confirms that the account we made earlier works.  Close the window</w:t>
      </w:r>
    </w:p>
    <w:p w:rsidR="00EF0A87" w:rsidRDefault="00EF0A87">
      <w:r>
        <w:br w:type="page"/>
      </w:r>
    </w:p>
    <w:p w:rsidR="002A714E" w:rsidRDefault="00EF0A87" w:rsidP="00EF0A87">
      <w:pPr>
        <w:pStyle w:val="Heading1"/>
      </w:pPr>
      <w:r>
        <w:lastRenderedPageBreak/>
        <w:t>Install PHP</w:t>
      </w:r>
    </w:p>
    <w:p w:rsidR="00EF0A87" w:rsidRDefault="00EF0A87" w:rsidP="00EF0A87"/>
    <w:p w:rsidR="00EF0A87" w:rsidRDefault="00EF0A87" w:rsidP="00EF0A87">
      <w:pPr>
        <w:keepNext/>
      </w:pPr>
      <w:r>
        <w:rPr>
          <w:noProof/>
          <w:lang w:eastAsia="en-US"/>
        </w:rPr>
        <w:drawing>
          <wp:inline distT="0" distB="0" distL="0" distR="0">
            <wp:extent cx="1906141" cy="1466850"/>
            <wp:effectExtent l="1905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141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0A87" w:rsidRDefault="00EF0A87" w:rsidP="00EF0A87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45</w:t>
        </w:r>
      </w:fldSimple>
      <w:r>
        <w:t xml:space="preserve"> run the PHP installer and click next</w:t>
      </w:r>
    </w:p>
    <w:p w:rsidR="00EF0A87" w:rsidRDefault="00EF0A87" w:rsidP="00EF0A87"/>
    <w:p w:rsidR="00EF0A87" w:rsidRDefault="00EF0A87" w:rsidP="00EF0A87">
      <w:pPr>
        <w:keepNext/>
      </w:pPr>
      <w:r>
        <w:rPr>
          <w:noProof/>
          <w:lang w:eastAsia="en-US"/>
        </w:rPr>
        <w:drawing>
          <wp:inline distT="0" distB="0" distL="0" distR="0">
            <wp:extent cx="3057870" cy="2352675"/>
            <wp:effectExtent l="19050" t="0" r="918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87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0A87" w:rsidRDefault="00EF0A87" w:rsidP="00EF0A87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46</w:t>
        </w:r>
      </w:fldSimple>
      <w:r>
        <w:t xml:space="preserve"> accept the installation agreement and click next</w:t>
      </w:r>
    </w:p>
    <w:p w:rsidR="00EF0A87" w:rsidRDefault="00EF0A87" w:rsidP="00EF0A87"/>
    <w:p w:rsidR="00EF0A87" w:rsidRDefault="00EF0A87" w:rsidP="00EF0A87">
      <w:pPr>
        <w:keepNext/>
      </w:pPr>
      <w:r>
        <w:rPr>
          <w:noProof/>
          <w:lang w:eastAsia="en-US"/>
        </w:rPr>
        <w:drawing>
          <wp:inline distT="0" distB="0" distL="0" distR="0">
            <wp:extent cx="2000250" cy="1533126"/>
            <wp:effectExtent l="19050" t="0" r="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102" cy="1535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0A87" w:rsidRDefault="00EF0A87" w:rsidP="00EF0A87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47</w:t>
        </w:r>
      </w:fldSimple>
      <w:r>
        <w:t xml:space="preserve"> leave the default installation directory and click next</w:t>
      </w:r>
    </w:p>
    <w:p w:rsidR="00EF0A87" w:rsidRDefault="00EF0A87" w:rsidP="00EF0A87"/>
    <w:p w:rsidR="00EF0A87" w:rsidRDefault="00EF0A87" w:rsidP="00EF0A87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2426811" cy="1847850"/>
            <wp:effectExtent l="19050" t="0" r="0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811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0A87" w:rsidRDefault="00EF0A87" w:rsidP="00EF0A87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48</w:t>
        </w:r>
      </w:fldSimple>
      <w:r>
        <w:t xml:space="preserve"> select IIS FastCGI and click next</w:t>
      </w:r>
    </w:p>
    <w:p w:rsidR="00EF0A87" w:rsidRDefault="00EF0A87" w:rsidP="00EF0A87"/>
    <w:p w:rsidR="00B86DE2" w:rsidRDefault="00B86DE2" w:rsidP="00B86DE2">
      <w:pPr>
        <w:keepNext/>
      </w:pPr>
      <w:r>
        <w:rPr>
          <w:noProof/>
          <w:lang w:eastAsia="en-US"/>
        </w:rPr>
        <w:drawing>
          <wp:inline distT="0" distB="0" distL="0" distR="0">
            <wp:extent cx="2824772" cy="2181225"/>
            <wp:effectExtent l="1905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772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0A87" w:rsidRDefault="00B86DE2" w:rsidP="00B86DE2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49</w:t>
        </w:r>
      </w:fldSimple>
      <w:r>
        <w:t xml:space="preserve"> leave the defaults and click next</w:t>
      </w:r>
    </w:p>
    <w:p w:rsidR="00B86DE2" w:rsidRDefault="00B86DE2" w:rsidP="00B86DE2"/>
    <w:p w:rsidR="00533E54" w:rsidRDefault="00533E54" w:rsidP="00533E54">
      <w:pPr>
        <w:keepNext/>
      </w:pPr>
      <w:r>
        <w:rPr>
          <w:noProof/>
          <w:lang w:eastAsia="en-US"/>
        </w:rPr>
        <w:drawing>
          <wp:inline distT="0" distB="0" distL="0" distR="0">
            <wp:extent cx="2475000" cy="1885950"/>
            <wp:effectExtent l="19050" t="0" r="150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00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DE2" w:rsidRDefault="00533E54" w:rsidP="00533E54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50</w:t>
        </w:r>
      </w:fldSimple>
      <w:r>
        <w:t xml:space="preserve"> click install</w:t>
      </w:r>
    </w:p>
    <w:p w:rsidR="00666A12" w:rsidRDefault="00666A12" w:rsidP="00666A12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2427750" cy="1857375"/>
            <wp:effectExtent l="1905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75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E54" w:rsidRDefault="00666A12" w:rsidP="00666A12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51</w:t>
        </w:r>
      </w:fldSimple>
      <w:r>
        <w:t xml:space="preserve"> click "Finish"</w:t>
      </w:r>
    </w:p>
    <w:p w:rsidR="00666A12" w:rsidRDefault="00666A12" w:rsidP="00666A12"/>
    <w:p w:rsidR="005A60C5" w:rsidRDefault="005A60C5">
      <w:r>
        <w:br w:type="page"/>
      </w:r>
    </w:p>
    <w:p w:rsidR="00666A12" w:rsidRDefault="005A60C5" w:rsidP="005A60C5">
      <w:pPr>
        <w:pStyle w:val="Heading1"/>
      </w:pPr>
      <w:r>
        <w:lastRenderedPageBreak/>
        <w:t>Configure the PHP 5.3 mandatory date.timezone setting</w:t>
      </w:r>
    </w:p>
    <w:p w:rsidR="005A60C5" w:rsidRDefault="005A60C5" w:rsidP="005A60C5"/>
    <w:p w:rsidR="005A60C5" w:rsidRDefault="005A60C5" w:rsidP="005A60C5">
      <w:pPr>
        <w:keepNext/>
      </w:pPr>
      <w:r>
        <w:rPr>
          <w:noProof/>
          <w:lang w:eastAsia="en-US"/>
        </w:rPr>
        <w:drawing>
          <wp:inline distT="0" distB="0" distL="0" distR="0">
            <wp:extent cx="2066925" cy="2551021"/>
            <wp:effectExtent l="19050" t="0" r="9525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551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0C5" w:rsidRDefault="005A60C5" w:rsidP="005A60C5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52</w:t>
        </w:r>
      </w:fldSimple>
      <w:r>
        <w:t xml:space="preserve"> from the start menu select php.ini from the PHP 5 folder</w:t>
      </w:r>
    </w:p>
    <w:p w:rsidR="005A60C5" w:rsidRDefault="005A60C5" w:rsidP="005A60C5"/>
    <w:p w:rsidR="006F2E71" w:rsidRDefault="006F2E71" w:rsidP="006F2E71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5943600" cy="4143375"/>
            <wp:effectExtent l="1905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4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0C5" w:rsidRDefault="006F2E71" w:rsidP="006F2E71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53</w:t>
        </w:r>
      </w:fldSimple>
      <w:r>
        <w:t xml:space="preserve"> Notepad will open after clicking php.ini.  Pres Ctrl+f to bring up the find dialog.  Enter "date" and click find next</w:t>
      </w:r>
    </w:p>
    <w:p w:rsidR="006F2E71" w:rsidRDefault="006F2E71" w:rsidP="006F2E71"/>
    <w:p w:rsidR="003E194A" w:rsidRDefault="003E194A" w:rsidP="003E194A">
      <w:pPr>
        <w:keepNext/>
      </w:pPr>
      <w:r>
        <w:rPr>
          <w:noProof/>
          <w:lang w:eastAsia="en-US"/>
        </w:rPr>
        <w:drawing>
          <wp:inline distT="0" distB="0" distL="0" distR="0">
            <wp:extent cx="4514850" cy="1600200"/>
            <wp:effectExtent l="19050" t="0" r="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E71" w:rsidRDefault="003E194A" w:rsidP="003E194A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54</w:t>
        </w:r>
      </w:fldSimple>
      <w:r>
        <w:t xml:space="preserve"> under the "[Date]" section, remove the line "; date.timezone ="</w:t>
      </w:r>
    </w:p>
    <w:p w:rsidR="003E194A" w:rsidRDefault="003E194A" w:rsidP="003E194A"/>
    <w:p w:rsidR="003E194A" w:rsidRDefault="003E194A" w:rsidP="003E194A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4438650" cy="1609725"/>
            <wp:effectExtent l="19050" t="0" r="0" b="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94A" w:rsidRDefault="003E194A" w:rsidP="003E194A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55</w:t>
        </w:r>
      </w:fldSimple>
      <w:r>
        <w:t xml:space="preserve"> enter this line, only with your time zone.  A list can be found at </w:t>
      </w:r>
      <w:hyperlink r:id="rId72" w:history="1">
        <w:r w:rsidRPr="004F646E">
          <w:rPr>
            <w:rStyle w:val="Hyperlink"/>
          </w:rPr>
          <w:t>http://us3.php.net/manual/en/timezones.america.php</w:t>
        </w:r>
      </w:hyperlink>
    </w:p>
    <w:p w:rsidR="000D3C04" w:rsidRDefault="000D3C04" w:rsidP="000D3C04"/>
    <w:p w:rsidR="000D3C04" w:rsidRDefault="00E27AAC" w:rsidP="000D3C04">
      <w:r>
        <w:t>Save the file and exit.</w:t>
      </w:r>
    </w:p>
    <w:p w:rsidR="0099094A" w:rsidRDefault="0099094A">
      <w:r>
        <w:br w:type="page"/>
      </w:r>
    </w:p>
    <w:p w:rsidR="00E27AAC" w:rsidRPr="000D3C04" w:rsidRDefault="0099094A" w:rsidP="0099094A">
      <w:pPr>
        <w:pStyle w:val="Heading1"/>
      </w:pPr>
      <w:r>
        <w:lastRenderedPageBreak/>
        <w:t>Install Symfony</w:t>
      </w:r>
    </w:p>
    <w:p w:rsidR="0099094A" w:rsidRDefault="0099094A" w:rsidP="0099094A">
      <w:pPr>
        <w:keepNext/>
      </w:pPr>
      <w:r>
        <w:rPr>
          <w:noProof/>
          <w:lang w:eastAsia="en-US"/>
        </w:rPr>
        <w:drawing>
          <wp:inline distT="0" distB="0" distL="0" distR="0">
            <wp:extent cx="4588382" cy="2257425"/>
            <wp:effectExtent l="19050" t="0" r="2668" b="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382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94A" w:rsidRDefault="0099094A" w:rsidP="0099094A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56</w:t>
        </w:r>
      </w:fldSimple>
      <w:r>
        <w:t xml:space="preserve"> return to the installation folder and select the "Symfony" folder.  Type Ctrl+c to copy the folder.</w:t>
      </w:r>
    </w:p>
    <w:p w:rsidR="0099094A" w:rsidRDefault="0099094A" w:rsidP="0099094A"/>
    <w:p w:rsidR="0099094A" w:rsidRDefault="0099094A" w:rsidP="0099094A">
      <w:pPr>
        <w:keepNext/>
      </w:pPr>
      <w:r>
        <w:rPr>
          <w:noProof/>
          <w:lang w:eastAsia="en-US"/>
        </w:rPr>
        <w:drawing>
          <wp:inline distT="0" distB="0" distL="0" distR="0">
            <wp:extent cx="4914900" cy="2705100"/>
            <wp:effectExtent l="19050" t="0" r="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094A" w:rsidRDefault="0099094A" w:rsidP="0099094A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57</w:t>
        </w:r>
      </w:fldSimple>
      <w:r>
        <w:t xml:space="preserve"> enter "c:\Program Files" into the address bar and hit enter.  Now type Ctrl+ v to paste the Symfony folder into program files</w:t>
      </w:r>
    </w:p>
    <w:p w:rsidR="0099094A" w:rsidRDefault="0099094A" w:rsidP="0099094A"/>
    <w:p w:rsidR="00FC7AE4" w:rsidRDefault="00FC7AE4" w:rsidP="00FC7AE4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095625" cy="2258970"/>
            <wp:effectExtent l="19050" t="0" r="9525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258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094A" w:rsidRDefault="00FC7AE4" w:rsidP="00FC7AE4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58</w:t>
        </w:r>
      </w:fldSimple>
      <w:r>
        <w:t xml:space="preserve"> once the operation is complete, you may close the window</w:t>
      </w:r>
    </w:p>
    <w:p w:rsidR="00FC7AE4" w:rsidRDefault="00FC7AE4" w:rsidP="00FC7AE4"/>
    <w:p w:rsidR="00C36503" w:rsidRDefault="00C36503">
      <w:r>
        <w:br w:type="page"/>
      </w:r>
    </w:p>
    <w:p w:rsidR="00FC7AE4" w:rsidRDefault="00572C84" w:rsidP="00572C84">
      <w:pPr>
        <w:pStyle w:val="Heading1"/>
      </w:pPr>
      <w:r>
        <w:lastRenderedPageBreak/>
        <w:t>Copy the html files to the web root directory</w:t>
      </w:r>
    </w:p>
    <w:p w:rsidR="00B473A4" w:rsidRDefault="00B473A4" w:rsidP="00B473A4">
      <w:pPr>
        <w:keepNext/>
      </w:pPr>
      <w:r>
        <w:rPr>
          <w:noProof/>
          <w:lang w:eastAsia="en-US"/>
        </w:rPr>
        <w:drawing>
          <wp:inline distT="0" distB="0" distL="0" distR="0">
            <wp:extent cx="4676775" cy="2990850"/>
            <wp:effectExtent l="19050" t="0" r="9525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C84" w:rsidRDefault="00B473A4" w:rsidP="00B473A4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59</w:t>
        </w:r>
      </w:fldSimple>
      <w:r>
        <w:t xml:space="preserve"> return to the installation directory and open the "Web" folder</w:t>
      </w:r>
    </w:p>
    <w:p w:rsidR="00B473A4" w:rsidRDefault="00B473A4" w:rsidP="00B473A4"/>
    <w:p w:rsidR="00B473A4" w:rsidRDefault="00B473A4" w:rsidP="00B473A4">
      <w:pPr>
        <w:keepNext/>
      </w:pPr>
      <w:r>
        <w:rPr>
          <w:noProof/>
          <w:lang w:eastAsia="en-US"/>
        </w:rPr>
        <w:drawing>
          <wp:inline distT="0" distB="0" distL="0" distR="0">
            <wp:extent cx="4648200" cy="2943225"/>
            <wp:effectExtent l="1905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3A4" w:rsidRDefault="00B473A4" w:rsidP="00B473A4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60</w:t>
        </w:r>
      </w:fldSimple>
      <w:r>
        <w:t xml:space="preserve"> from the "Web" directory type Ctrl+a to select all files and folders.  Type Ctrl+c to copy them</w:t>
      </w:r>
    </w:p>
    <w:p w:rsidR="00B473A4" w:rsidRDefault="00B473A4" w:rsidP="00B473A4"/>
    <w:p w:rsidR="00B473A4" w:rsidRDefault="00B473A4" w:rsidP="00B473A4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516904" cy="2209800"/>
            <wp:effectExtent l="19050" t="0" r="7346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050" cy="2214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3A4" w:rsidRDefault="00B473A4" w:rsidP="00B473A4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61</w:t>
        </w:r>
      </w:fldSimple>
      <w:r>
        <w:t xml:space="preserve"> enter "c:\Inetpub\wwroot" into the address bar and hit enter to go to the web root directory</w:t>
      </w:r>
    </w:p>
    <w:p w:rsidR="00B473A4" w:rsidRDefault="00B473A4" w:rsidP="00B473A4"/>
    <w:p w:rsidR="00B473A4" w:rsidRDefault="00B473A4" w:rsidP="00B473A4">
      <w:pPr>
        <w:keepNext/>
      </w:pPr>
      <w:r>
        <w:rPr>
          <w:noProof/>
          <w:lang w:eastAsia="en-US"/>
        </w:rPr>
        <w:drawing>
          <wp:inline distT="0" distB="0" distL="0" distR="0">
            <wp:extent cx="4477715" cy="2362200"/>
            <wp:effectExtent l="19050" t="0" r="0" b="0"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71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3A4" w:rsidRDefault="00B473A4" w:rsidP="00B473A4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62</w:t>
        </w:r>
      </w:fldSimple>
      <w:r>
        <w:t xml:space="preserve"> delete the existing contents of the web root directory</w:t>
      </w:r>
    </w:p>
    <w:p w:rsidR="00B473A4" w:rsidRDefault="00B473A4" w:rsidP="00B473A4"/>
    <w:p w:rsidR="00B473A4" w:rsidRDefault="00B473A4" w:rsidP="00B473A4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2762250" cy="2159079"/>
            <wp:effectExtent l="19050" t="0" r="0" b="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159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3A4" w:rsidRDefault="00B473A4" w:rsidP="00B473A4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63</w:t>
        </w:r>
      </w:fldSimple>
      <w:r>
        <w:t xml:space="preserve"> type ctrl+v to paste the copied files and folders into the web root directory</w:t>
      </w:r>
    </w:p>
    <w:p w:rsidR="00B473A4" w:rsidRDefault="00B473A4" w:rsidP="00B473A4"/>
    <w:p w:rsidR="000411FB" w:rsidRDefault="000411FB" w:rsidP="000411FB">
      <w:pPr>
        <w:keepNext/>
      </w:pPr>
      <w:r>
        <w:rPr>
          <w:noProof/>
          <w:lang w:eastAsia="en-US"/>
        </w:rPr>
        <w:drawing>
          <wp:inline distT="0" distB="0" distL="0" distR="0">
            <wp:extent cx="3562350" cy="1170590"/>
            <wp:effectExtent l="19050" t="0" r="0" b="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5797" cy="1171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3A4" w:rsidRDefault="000411FB" w:rsidP="000411FB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64</w:t>
        </w:r>
      </w:fldSimple>
      <w:r>
        <w:t xml:space="preserve"> return to the installation folder and select the "COSMOS" folder.  Type ctrl+c to copy it.</w:t>
      </w:r>
    </w:p>
    <w:p w:rsidR="000411FB" w:rsidRDefault="000411FB" w:rsidP="000411FB"/>
    <w:p w:rsidR="000411FB" w:rsidRDefault="000411FB" w:rsidP="000411FB">
      <w:pPr>
        <w:keepNext/>
      </w:pPr>
      <w:r>
        <w:rPr>
          <w:noProof/>
          <w:lang w:eastAsia="en-US"/>
        </w:rPr>
        <w:drawing>
          <wp:inline distT="0" distB="0" distL="0" distR="0">
            <wp:extent cx="3781425" cy="2009775"/>
            <wp:effectExtent l="19050" t="0" r="9525" b="0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1FB" w:rsidRDefault="000411FB" w:rsidP="000411FB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65</w:t>
        </w:r>
      </w:fldSimple>
      <w:r>
        <w:t xml:space="preserve"> type C:\ in the address bar and hit enter</w:t>
      </w:r>
    </w:p>
    <w:p w:rsidR="000411FB" w:rsidRDefault="000411FB" w:rsidP="000411FB"/>
    <w:p w:rsidR="000411FB" w:rsidRDefault="000411FB" w:rsidP="000411FB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4581525" cy="1718072"/>
            <wp:effectExtent l="19050" t="0" r="9525" b="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1718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1FB" w:rsidRDefault="000411FB" w:rsidP="000411FB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66</w:t>
        </w:r>
      </w:fldSimple>
      <w:r>
        <w:t xml:space="preserve"> type Ctrl+v to paste the COSMOS folder</w:t>
      </w:r>
    </w:p>
    <w:p w:rsidR="000411FB" w:rsidRDefault="000411FB" w:rsidP="000411FB"/>
    <w:p w:rsidR="000D3D87" w:rsidRDefault="000D3D87">
      <w:r>
        <w:br w:type="page"/>
      </w:r>
    </w:p>
    <w:p w:rsidR="000411FB" w:rsidRDefault="000D3D87" w:rsidP="000D3D87">
      <w:pPr>
        <w:pStyle w:val="Heading1"/>
      </w:pPr>
      <w:r>
        <w:lastRenderedPageBreak/>
        <w:t>Add a virtual directory for our symphony application in IIS</w:t>
      </w:r>
    </w:p>
    <w:p w:rsidR="000D3D87" w:rsidRDefault="000D3D87" w:rsidP="000D3D87"/>
    <w:p w:rsidR="00185714" w:rsidRDefault="00185714" w:rsidP="00185714">
      <w:pPr>
        <w:keepNext/>
      </w:pPr>
      <w:r>
        <w:rPr>
          <w:noProof/>
          <w:lang w:eastAsia="en-US"/>
        </w:rPr>
        <w:drawing>
          <wp:inline distT="0" distB="0" distL="0" distR="0">
            <wp:extent cx="4966034" cy="3629025"/>
            <wp:effectExtent l="19050" t="0" r="6016" b="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6034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D87" w:rsidRDefault="00185714" w:rsidP="00185714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67</w:t>
        </w:r>
      </w:fldSimple>
      <w:r>
        <w:t xml:space="preserve"> find the "Internet Information Services(IIS) Manager in the start menu and click it</w:t>
      </w:r>
    </w:p>
    <w:p w:rsidR="00185714" w:rsidRDefault="00185714" w:rsidP="00185714"/>
    <w:p w:rsidR="00905B12" w:rsidRDefault="00905B12" w:rsidP="00905B12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267075" cy="2676525"/>
            <wp:effectExtent l="19050" t="0" r="9525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5714" w:rsidRDefault="00905B12" w:rsidP="00905B12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68</w:t>
        </w:r>
      </w:fldSimple>
      <w:r>
        <w:t xml:space="preserve"> Expand the "Web Sites" folder and select "Default Web Site"</w:t>
      </w:r>
    </w:p>
    <w:p w:rsidR="00905B12" w:rsidRDefault="00905B12" w:rsidP="00905B12"/>
    <w:p w:rsidR="00905B12" w:rsidRDefault="00905B12" w:rsidP="00905B12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4495800" cy="4429125"/>
            <wp:effectExtent l="19050" t="0" r="0" b="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B12" w:rsidRDefault="00905B12" w:rsidP="00905B12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69</w:t>
        </w:r>
      </w:fldSimple>
      <w:r>
        <w:t xml:space="preserve"> right click the selection, and from the "New" sub menu, select "Virtual Directory" and click it</w:t>
      </w:r>
    </w:p>
    <w:p w:rsidR="00905B12" w:rsidRDefault="00905B12" w:rsidP="00905B12"/>
    <w:p w:rsidR="00445748" w:rsidRDefault="00445748" w:rsidP="00445748">
      <w:pPr>
        <w:keepNext/>
      </w:pPr>
      <w:r>
        <w:rPr>
          <w:noProof/>
          <w:lang w:eastAsia="en-US"/>
        </w:rPr>
        <w:drawing>
          <wp:inline distT="0" distB="0" distL="0" distR="0">
            <wp:extent cx="2332750" cy="1790700"/>
            <wp:effectExtent l="19050" t="0" r="0" b="0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7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B12" w:rsidRDefault="00445748" w:rsidP="0044574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70</w:t>
        </w:r>
      </w:fldSimple>
      <w:r>
        <w:t xml:space="preserve"> click next</w:t>
      </w:r>
    </w:p>
    <w:p w:rsidR="00445748" w:rsidRDefault="00445748" w:rsidP="00445748"/>
    <w:p w:rsidR="00445748" w:rsidRDefault="00445748" w:rsidP="00445748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2885005" cy="2247900"/>
            <wp:effectExtent l="19050" t="0" r="0" b="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005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5748" w:rsidRDefault="00445748" w:rsidP="00445748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71</w:t>
        </w:r>
      </w:fldSimple>
      <w:r>
        <w:t xml:space="preserve"> type "app" into the textbox.  click next</w:t>
      </w:r>
    </w:p>
    <w:p w:rsidR="00445748" w:rsidRDefault="00445748" w:rsidP="00445748"/>
    <w:p w:rsidR="00051015" w:rsidRDefault="00051015" w:rsidP="00051015">
      <w:pPr>
        <w:keepNext/>
      </w:pPr>
      <w:r>
        <w:rPr>
          <w:noProof/>
          <w:lang w:eastAsia="en-US"/>
        </w:rPr>
        <w:drawing>
          <wp:inline distT="0" distB="0" distL="0" distR="0">
            <wp:extent cx="3190875" cy="2474420"/>
            <wp:effectExtent l="19050" t="0" r="9525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474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5748" w:rsidRDefault="00051015" w:rsidP="00051015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72</w:t>
        </w:r>
      </w:fldSimple>
      <w:r>
        <w:t xml:space="preserve"> type "C:\COSMOS\web" into the textbox and click next</w:t>
      </w:r>
    </w:p>
    <w:p w:rsidR="00051015" w:rsidRDefault="00051015" w:rsidP="00051015"/>
    <w:p w:rsidR="00843761" w:rsidRDefault="00843761" w:rsidP="00843761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162300" cy="2448654"/>
            <wp:effectExtent l="19050" t="0" r="0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448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1015" w:rsidRDefault="00843761" w:rsidP="00843761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73</w:t>
        </w:r>
      </w:fldSimple>
      <w:r>
        <w:t xml:space="preserve"> select the Read, Run scripts, and Execute options.  Click next</w:t>
      </w:r>
    </w:p>
    <w:p w:rsidR="00843761" w:rsidRDefault="00843761" w:rsidP="00843761"/>
    <w:p w:rsidR="00843761" w:rsidRDefault="00843761" w:rsidP="00843761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4076700" cy="4391025"/>
            <wp:effectExtent l="19050" t="0" r="0" b="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439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3761" w:rsidRDefault="00843761" w:rsidP="00843761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74</w:t>
        </w:r>
      </w:fldSimple>
      <w:r>
        <w:t xml:space="preserve"> right click the gear icon labeled "app". From the new sub menu, select "Virtual Directory"</w:t>
      </w:r>
    </w:p>
    <w:p w:rsidR="00843761" w:rsidRDefault="00843761" w:rsidP="00843761"/>
    <w:p w:rsidR="00382FEB" w:rsidRDefault="00382FEB" w:rsidP="00382FEB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068884" cy="2381250"/>
            <wp:effectExtent l="19050" t="0" r="0" b="0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884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3761" w:rsidRDefault="00382FEB" w:rsidP="00382FEB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75</w:t>
        </w:r>
      </w:fldSimple>
      <w:r>
        <w:t xml:space="preserve"> this is the same process from before.  Click through the first page.  Enter sf as the alias.  Click next</w:t>
      </w:r>
    </w:p>
    <w:p w:rsidR="00382FEB" w:rsidRDefault="00382FEB" w:rsidP="00382FEB"/>
    <w:p w:rsidR="00382FEB" w:rsidRDefault="00382FEB" w:rsidP="00382FEB">
      <w:pPr>
        <w:keepNext/>
      </w:pPr>
      <w:r>
        <w:rPr>
          <w:noProof/>
          <w:lang w:eastAsia="en-US"/>
        </w:rPr>
        <w:drawing>
          <wp:inline distT="0" distB="0" distL="0" distR="0">
            <wp:extent cx="3150145" cy="2447925"/>
            <wp:effectExtent l="19050" t="0" r="0" b="0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0145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FEB" w:rsidRDefault="00382FEB" w:rsidP="00382FEB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76</w:t>
        </w:r>
      </w:fldSimple>
      <w:r>
        <w:t xml:space="preserve"> type "C:\Program Files\Symfony\data\web\sf and click next</w:t>
      </w:r>
    </w:p>
    <w:p w:rsidR="00382FEB" w:rsidRDefault="00382FEB" w:rsidP="00382FEB"/>
    <w:p w:rsidR="00AB3E8A" w:rsidRDefault="00AB3E8A" w:rsidP="00AB3E8A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3455629" cy="2667000"/>
            <wp:effectExtent l="19050" t="0" r="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629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FEB" w:rsidRDefault="00AB3E8A" w:rsidP="00AB3E8A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77</w:t>
        </w:r>
      </w:fldSimple>
      <w:r>
        <w:t xml:space="preserve"> since this is a data directory, make sure only "Read" is selected, and click next</w:t>
      </w:r>
      <w:r w:rsidR="00C87FD1">
        <w:t xml:space="preserve"> and then click finish.</w:t>
      </w:r>
    </w:p>
    <w:p w:rsidR="00C87FD1" w:rsidRDefault="00C87FD1" w:rsidP="00C87FD1"/>
    <w:p w:rsidR="00C87FD1" w:rsidRPr="00C87FD1" w:rsidRDefault="00C87FD1" w:rsidP="00C87FD1"/>
    <w:p w:rsidR="00AB3E8A" w:rsidRDefault="00AB3E8A" w:rsidP="00AB3E8A"/>
    <w:p w:rsidR="00762780" w:rsidRDefault="00762780">
      <w:r>
        <w:br w:type="page"/>
      </w:r>
    </w:p>
    <w:p w:rsidR="00AB3E8A" w:rsidRDefault="00E56259" w:rsidP="00762780">
      <w:pPr>
        <w:pStyle w:val="Heading1"/>
      </w:pPr>
      <w:r>
        <w:lastRenderedPageBreak/>
        <w:t>Add index.html to the list of default pages</w:t>
      </w:r>
    </w:p>
    <w:p w:rsidR="00E56259" w:rsidRDefault="00E56259" w:rsidP="00E56259">
      <w:pPr>
        <w:keepNext/>
      </w:pPr>
      <w:r>
        <w:rPr>
          <w:noProof/>
          <w:lang w:eastAsia="en-US"/>
        </w:rPr>
        <w:drawing>
          <wp:inline distT="0" distB="0" distL="0" distR="0">
            <wp:extent cx="5934075" cy="4162425"/>
            <wp:effectExtent l="19050" t="0" r="9525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6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259" w:rsidRDefault="00E56259" w:rsidP="00E56259">
      <w:pPr>
        <w:pStyle w:val="Caption"/>
      </w:pPr>
      <w:r>
        <w:t xml:space="preserve">Figure </w:t>
      </w:r>
      <w:fldSimple w:instr=" SEQ Figure \* ARABIC ">
        <w:r w:rsidR="000C21B3">
          <w:rPr>
            <w:noProof/>
          </w:rPr>
          <w:t>78</w:t>
        </w:r>
      </w:fldSimple>
      <w:r>
        <w:t xml:space="preserve"> Open the IIS Manager using the steps described earlier.  Right click the "Default Website", and select properties</w:t>
      </w:r>
    </w:p>
    <w:p w:rsidR="00E56259" w:rsidRDefault="00E56259" w:rsidP="00E56259"/>
    <w:p w:rsidR="000C21B3" w:rsidRDefault="000C21B3" w:rsidP="000C21B3">
      <w:pPr>
        <w:keepNext/>
      </w:pPr>
      <w:r>
        <w:rPr>
          <w:noProof/>
          <w:lang w:eastAsia="en-US"/>
        </w:rPr>
        <w:lastRenderedPageBreak/>
        <w:drawing>
          <wp:inline distT="0" distB="0" distL="0" distR="0">
            <wp:extent cx="4371975" cy="4333875"/>
            <wp:effectExtent l="19050" t="0" r="9525" b="0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259" w:rsidRPr="00E56259" w:rsidRDefault="000C21B3" w:rsidP="000C21B3">
      <w:pPr>
        <w:pStyle w:val="Caption"/>
      </w:pPr>
      <w:r>
        <w:t xml:space="preserve">Figure </w:t>
      </w:r>
      <w:fldSimple w:instr=" SEQ Figure \* ARABIC ">
        <w:r>
          <w:rPr>
            <w:noProof/>
          </w:rPr>
          <w:t>79</w:t>
        </w:r>
      </w:fldSimple>
      <w:r>
        <w:t xml:space="preserve"> change to the "Documents" tab.  click the add button.  Enter index.html.  Click ok.  Click ok again.</w:t>
      </w:r>
    </w:p>
    <w:p w:rsidR="00762780" w:rsidRDefault="00762780" w:rsidP="00762780"/>
    <w:p w:rsidR="00DA025C" w:rsidRDefault="00DA025C">
      <w:r>
        <w:br w:type="page"/>
      </w:r>
    </w:p>
    <w:p w:rsidR="00DA025C" w:rsidRDefault="00DA025C" w:rsidP="00DA025C">
      <w:pPr>
        <w:pStyle w:val="Heading1"/>
      </w:pPr>
      <w:r>
        <w:lastRenderedPageBreak/>
        <w:t>The configuration file</w:t>
      </w:r>
    </w:p>
    <w:p w:rsidR="00DA025C" w:rsidRDefault="00DA025C" w:rsidP="00DA025C">
      <w:r>
        <w:t>The path to the configuration file is c:\</w:t>
      </w:r>
      <w:r w:rsidRPr="00DA025C">
        <w:t xml:space="preserve"> C:\COSMOS\apps\frontend\config</w:t>
      </w:r>
      <w:r>
        <w:t>\app.yml</w:t>
      </w:r>
    </w:p>
    <w:p w:rsidR="00DA025C" w:rsidRDefault="00DA025C" w:rsidP="00DA025C">
      <w:r>
        <w:t>The configuration file should look like the following: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># default values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>all: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 xml:space="preserve">  gmail: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 xml:space="preserve">    username:  cosmoslinkmailer@gmail.com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 xml:space="preserve">    password:  swu7a2t5kEwabRach7tafRaheXathU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 xml:space="preserve">  email: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 xml:space="preserve">    fromalias: "COSMOS"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 xml:space="preserve">    subject:   "COSMOS Download Link"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 xml:space="preserve">  download: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 xml:space="preserve">    #This next field is the download folder relative to the root symfony folder</w:t>
      </w:r>
    </w:p>
    <w:p w:rsidR="00DA025C" w:rsidRDefault="00DA025C" w:rsidP="00DA025C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 xml:space="preserve">    folder:  releases</w:t>
      </w:r>
    </w:p>
    <w:p w:rsidR="00DA025C" w:rsidRDefault="00DA025C" w:rsidP="00DA025C">
      <w:pPr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 xml:space="preserve">    filename: a.rar</w:t>
      </w:r>
    </w:p>
    <w:p w:rsidR="00DA025C" w:rsidRDefault="00DA025C" w:rsidP="00DA025C">
      <w:pPr>
        <w:rPr>
          <w:rFonts w:ascii="Courier New" w:hAnsi="Courier New" w:cs="Courier New"/>
          <w:color w:val="auto"/>
          <w:lang w:eastAsia="en-US"/>
        </w:rPr>
      </w:pPr>
    </w:p>
    <w:p w:rsidR="00DA025C" w:rsidRDefault="00DA025C" w:rsidP="00DA025C">
      <w:pPr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>The username and password belong to GMail account I created.  The password can be changed as long as that password is entered in app.yml as well.</w:t>
      </w:r>
    </w:p>
    <w:p w:rsidR="00DA025C" w:rsidRDefault="00DA025C" w:rsidP="00DA025C">
      <w:pPr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>The “fromalias” is just the short name shown instead of the email address in the “From” field.</w:t>
      </w:r>
    </w:p>
    <w:p w:rsidR="00DA025C" w:rsidRDefault="00DA025C" w:rsidP="00DA025C">
      <w:pPr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>The subject is the subject sent in the email, it can be changed here.</w:t>
      </w:r>
    </w:p>
    <w:p w:rsidR="00DA025C" w:rsidRDefault="00DA025C" w:rsidP="00DA025C">
      <w:pPr>
        <w:rPr>
          <w:rFonts w:ascii="Courier New" w:hAnsi="Courier New" w:cs="Courier New"/>
          <w:color w:val="auto"/>
          <w:lang w:eastAsia="en-US"/>
        </w:rPr>
      </w:pPr>
      <w:r>
        <w:rPr>
          <w:rFonts w:ascii="Courier New" w:hAnsi="Courier New" w:cs="Courier New"/>
          <w:color w:val="auto"/>
          <w:lang w:eastAsia="en-US"/>
        </w:rPr>
        <w:t>The folder is the name of the folder underneath the symphony root(c:\cosmos\) where the download is expected to be.  By default it is c:\COSMOS\releases</w:t>
      </w:r>
    </w:p>
    <w:p w:rsidR="00DA025C" w:rsidRPr="00DA025C" w:rsidRDefault="00DA025C" w:rsidP="00DA025C">
      <w:r>
        <w:rPr>
          <w:rFonts w:ascii="Courier New" w:hAnsi="Courier New" w:cs="Courier New"/>
          <w:color w:val="auto"/>
          <w:lang w:eastAsia="en-US"/>
        </w:rPr>
        <w:t>The filename is of course the name of the file to look for inside of the directory.</w:t>
      </w:r>
    </w:p>
    <w:sectPr w:rsidR="00DA025C" w:rsidRPr="00DA025C" w:rsidSect="009F73AC">
      <w:headerReference w:type="even" r:id="rId97"/>
      <w:headerReference w:type="default" r:id="rId98"/>
      <w:footerReference w:type="even" r:id="rId99"/>
      <w:footerReference w:type="default" r:id="rId100"/>
      <w:footerReference w:type="first" r:id="rId101"/>
      <w:pgSz w:w="12240" w:h="15840" w:code="1"/>
      <w:pgMar w:top="1440" w:right="1440" w:bottom="1440" w:left="1440" w:header="720" w:footer="720" w:gutter="0"/>
      <w:cols w:space="576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5A92" w:rsidRDefault="00FA5A92">
      <w:pPr>
        <w:spacing w:after="0" w:line="240" w:lineRule="auto"/>
      </w:pPr>
      <w:r>
        <w:separator/>
      </w:r>
    </w:p>
  </w:endnote>
  <w:endnote w:type="continuationSeparator" w:id="0">
    <w:p w:rsidR="00FA5A92" w:rsidRDefault="00FA5A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FD1" w:rsidRDefault="00C87FD1">
    <w:pPr>
      <w:pStyle w:val="FooterLeft"/>
    </w:pPr>
    <w:r>
      <w:rPr>
        <w:color w:val="C0504D" w:themeColor="accent2"/>
      </w:rPr>
      <w:sym w:font="Wingdings 3" w:char="F07D"/>
    </w:r>
    <w:r>
      <w:t xml:space="preserve"> Page </w:t>
    </w:r>
    <w:fldSimple w:instr=" PAGE  \* Arabic  \* MERGEFORMAT ">
      <w:r w:rsidR="00DA025C">
        <w:rPr>
          <w:noProof/>
        </w:rPr>
        <w:t>52</w:t>
      </w:r>
    </w:fldSimple>
  </w:p>
  <w:p w:rsidR="00C87FD1" w:rsidRDefault="00C87FD1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FD1" w:rsidRDefault="00C87FD1">
    <w:pPr>
      <w:pStyle w:val="FooterRight"/>
    </w:pPr>
    <w:r>
      <w:rPr>
        <w:color w:val="C0504D" w:themeColor="accent2"/>
      </w:rPr>
      <w:sym w:font="Wingdings 3" w:char="F07D"/>
    </w:r>
    <w:r>
      <w:t xml:space="preserve"> Page </w:t>
    </w:r>
    <w:fldSimple w:instr=" PAGE  \* Arabic  \* MERGEFORMAT ">
      <w:r w:rsidR="00DA025C">
        <w:rPr>
          <w:noProof/>
        </w:rPr>
        <w:t>53</w:t>
      </w:r>
    </w:fldSimple>
  </w:p>
  <w:p w:rsidR="00C87FD1" w:rsidRDefault="00C87FD1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/>
    </w:tblPr>
    <w:tblGrid>
      <w:gridCol w:w="993"/>
      <w:gridCol w:w="8583"/>
    </w:tblGrid>
    <w:tr w:rsidR="00C87FD1">
      <w:tc>
        <w:tcPr>
          <w:tcW w:w="918" w:type="dxa"/>
        </w:tcPr>
        <w:p w:rsidR="00C87FD1" w:rsidRDefault="00C87FD1">
          <w:pPr>
            <w:pStyle w:val="Footer"/>
            <w:jc w:val="right"/>
            <w:rPr>
              <w:b/>
              <w:color w:val="4F81BD" w:themeColor="accent1"/>
              <w:sz w:val="32"/>
              <w:szCs w:val="32"/>
            </w:rPr>
          </w:pPr>
          <w:fldSimple w:instr=" PAGE   \* MERGEFORMAT ">
            <w:r w:rsidR="00DA025C" w:rsidRPr="00DA025C">
              <w:rPr>
                <w:b/>
                <w:noProof/>
                <w:color w:val="4F81BD" w:themeColor="accent1"/>
                <w:sz w:val="32"/>
                <w:szCs w:val="32"/>
              </w:rPr>
              <w:t>1</w:t>
            </w:r>
          </w:fldSimple>
        </w:p>
      </w:tc>
      <w:tc>
        <w:tcPr>
          <w:tcW w:w="7938" w:type="dxa"/>
        </w:tcPr>
        <w:p w:rsidR="00C87FD1" w:rsidRDefault="00C87FD1">
          <w:pPr>
            <w:pStyle w:val="Footer"/>
          </w:pPr>
        </w:p>
      </w:tc>
    </w:tr>
  </w:tbl>
  <w:p w:rsidR="00C87FD1" w:rsidRDefault="00C87FD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5A92" w:rsidRDefault="00FA5A92">
      <w:pPr>
        <w:spacing w:after="0" w:line="240" w:lineRule="auto"/>
      </w:pPr>
      <w:r>
        <w:separator/>
      </w:r>
    </w:p>
  </w:footnote>
  <w:footnote w:type="continuationSeparator" w:id="0">
    <w:p w:rsidR="00FA5A92" w:rsidRDefault="00FA5A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FD1" w:rsidRDefault="00C87FD1">
    <w:pPr>
      <w:pStyle w:val="HeaderLeft"/>
      <w:jc w:val="right"/>
    </w:pPr>
    <w:r>
      <w:rPr>
        <w:color w:val="C0504D" w:themeColor="accent2"/>
      </w:rPr>
      <w:sym w:font="Wingdings 3" w:char="F07D"/>
    </w:r>
    <w:r>
      <w:t xml:space="preserve"> </w:t>
    </w:r>
    <w:sdt>
      <w:sdtPr>
        <w:alias w:val="Title"/>
        <w:id w:val="301447871"/>
        <w:placeholder>
          <w:docPart w:val="8CB616A626554BE2A634163A85C0CAE7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Content>
        <w:r>
          <w:t>Installation Guide</w:t>
        </w:r>
      </w:sdtContent>
    </w:sdt>
  </w:p>
  <w:p w:rsidR="00C87FD1" w:rsidRDefault="00C87FD1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FD1" w:rsidRDefault="00C87FD1">
    <w:pPr>
      <w:pStyle w:val="HeaderRight"/>
      <w:jc w:val="left"/>
    </w:pPr>
    <w:r>
      <w:rPr>
        <w:color w:val="C0504D" w:themeColor="accent2"/>
      </w:rPr>
      <w:sym w:font="Wingdings 3" w:char="F07D"/>
    </w:r>
    <w:r>
      <w:t xml:space="preserve"> </w:t>
    </w:r>
    <w:sdt>
      <w:sdtPr>
        <w:alias w:val="Title"/>
        <w:id w:val="301447872"/>
        <w:placeholder>
          <w:docPart w:val="D705FF9116014484A951891277AC576F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Content>
        <w:r>
          <w:t>Installation Guide</w:t>
        </w:r>
      </w:sdtContent>
    </w:sdt>
  </w:p>
  <w:p w:rsidR="00C87FD1" w:rsidRDefault="00C87FD1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0"/>
    <w:multiLevelType w:val="singleLevel"/>
    <w:tmpl w:val="3F0C434A"/>
    <w:lvl w:ilvl="0">
      <w:start w:val="1"/>
      <w:numFmt w:val="bullet"/>
      <w:pStyle w:val="ListBullet5"/>
      <w:lvlText w:val=""/>
      <w:lvlJc w:val="left"/>
      <w:pPr>
        <w:ind w:left="1800" w:hanging="360"/>
      </w:pPr>
      <w:rPr>
        <w:rFonts w:ascii="Symbol" w:hAnsi="Symbol" w:hint="default"/>
        <w:color w:val="C0504D" w:themeColor="accent2"/>
      </w:rPr>
    </w:lvl>
  </w:abstractNum>
  <w:abstractNum w:abstractNumId="1">
    <w:nsid w:val="FFFFFF81"/>
    <w:multiLevelType w:val="singleLevel"/>
    <w:tmpl w:val="78B8BCEC"/>
    <w:lvl w:ilvl="0">
      <w:start w:val="1"/>
      <w:numFmt w:val="bullet"/>
      <w:pStyle w:val="ListBullet4"/>
      <w:lvlText w:val=""/>
      <w:lvlJc w:val="left"/>
      <w:pPr>
        <w:ind w:left="1440" w:hanging="360"/>
      </w:pPr>
      <w:rPr>
        <w:rFonts w:ascii="Symbol" w:hAnsi="Symbol" w:hint="default"/>
        <w:outline w:val="0"/>
        <w:emboss w:val="0"/>
        <w:imprint w:val="0"/>
        <w:color w:val="943634" w:themeColor="accent2" w:themeShade="BF"/>
      </w:rPr>
    </w:lvl>
  </w:abstractNum>
  <w:abstractNum w:abstractNumId="2">
    <w:nsid w:val="FFFFFF82"/>
    <w:multiLevelType w:val="singleLevel"/>
    <w:tmpl w:val="3D9E3420"/>
    <w:lvl w:ilvl="0">
      <w:start w:val="1"/>
      <w:numFmt w:val="bullet"/>
      <w:pStyle w:val="ListBullet3"/>
      <w:lvlText w:val=""/>
      <w:lvlJc w:val="left"/>
      <w:pPr>
        <w:ind w:left="1080" w:hanging="360"/>
      </w:pPr>
      <w:rPr>
        <w:rFonts w:ascii="Wingdings 3" w:hAnsi="Wingdings 3" w:hint="default"/>
        <w:color w:val="808080" w:themeColor="background1" w:themeShade="80"/>
      </w:rPr>
    </w:lvl>
  </w:abstractNum>
  <w:abstractNum w:abstractNumId="3">
    <w:nsid w:val="FFFFFF83"/>
    <w:multiLevelType w:val="singleLevel"/>
    <w:tmpl w:val="5B846FA6"/>
    <w:lvl w:ilvl="0">
      <w:start w:val="1"/>
      <w:numFmt w:val="bullet"/>
      <w:pStyle w:val="ListBullet2"/>
      <w:lvlText w:val=""/>
      <w:lvlJc w:val="left"/>
      <w:pPr>
        <w:ind w:left="720" w:hanging="360"/>
      </w:pPr>
      <w:rPr>
        <w:rFonts w:ascii="Wingdings 3" w:hAnsi="Wingdings 3" w:hint="default"/>
        <w:color w:val="C0504D" w:themeColor="accent2"/>
      </w:rPr>
    </w:lvl>
  </w:abstractNum>
  <w:abstractNum w:abstractNumId="4">
    <w:nsid w:val="FFFFFF89"/>
    <w:multiLevelType w:val="singleLevel"/>
    <w:tmpl w:val="4C7CAEF2"/>
    <w:lvl w:ilvl="0">
      <w:start w:val="1"/>
      <w:numFmt w:val="bullet"/>
      <w:pStyle w:val="ListBullet"/>
      <w:lvlText w:val=""/>
      <w:lvlJc w:val="left"/>
      <w:pPr>
        <w:ind w:left="360" w:hanging="360"/>
      </w:pPr>
      <w:rPr>
        <w:rFonts w:ascii="Wingdings 3" w:hAnsi="Wingdings 3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943634" w:themeColor="accent2" w:themeShade="BF"/>
        <w:vertAlign w:val="baseline"/>
      </w:rPr>
    </w:lvl>
  </w:abstractNum>
  <w:abstractNum w:abstractNumId="5">
    <w:nsid w:val="0ECF4F32"/>
    <w:multiLevelType w:val="hybridMultilevel"/>
    <w:tmpl w:val="D7124AF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4"/>
  </w:num>
  <w:num w:numId="3">
    <w:abstractNumId w:val="3"/>
  </w:num>
  <w:num w:numId="4">
    <w:abstractNumId w:val="3"/>
  </w:num>
  <w:num w:numId="5">
    <w:abstractNumId w:val="2"/>
  </w:num>
  <w:num w:numId="6">
    <w:abstractNumId w:val="2"/>
  </w:num>
  <w:num w:numId="7">
    <w:abstractNumId w:val="1"/>
  </w:num>
  <w:num w:numId="8">
    <w:abstractNumId w:val="1"/>
  </w:num>
  <w:num w:numId="9">
    <w:abstractNumId w:val="0"/>
  </w:num>
  <w:num w:numId="10">
    <w:abstractNumId w:val="0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20"/>
  <w:evenAndOddHeaders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33501"/>
    <w:rsid w:val="000411FB"/>
    <w:rsid w:val="00051015"/>
    <w:rsid w:val="00054DF0"/>
    <w:rsid w:val="00095108"/>
    <w:rsid w:val="000B0821"/>
    <w:rsid w:val="000C21B3"/>
    <w:rsid w:val="000D3C04"/>
    <w:rsid w:val="000D3D87"/>
    <w:rsid w:val="0011598E"/>
    <w:rsid w:val="0012786A"/>
    <w:rsid w:val="00185714"/>
    <w:rsid w:val="00224696"/>
    <w:rsid w:val="002325A8"/>
    <w:rsid w:val="00261D01"/>
    <w:rsid w:val="002A714E"/>
    <w:rsid w:val="00382FEB"/>
    <w:rsid w:val="0038497E"/>
    <w:rsid w:val="003E194A"/>
    <w:rsid w:val="003E2825"/>
    <w:rsid w:val="00443AF2"/>
    <w:rsid w:val="00445748"/>
    <w:rsid w:val="00453868"/>
    <w:rsid w:val="004D29AC"/>
    <w:rsid w:val="00533E54"/>
    <w:rsid w:val="00572C84"/>
    <w:rsid w:val="0058585D"/>
    <w:rsid w:val="005A60C5"/>
    <w:rsid w:val="00663AB0"/>
    <w:rsid w:val="00666A12"/>
    <w:rsid w:val="00681CC7"/>
    <w:rsid w:val="006B4B28"/>
    <w:rsid w:val="006F1F71"/>
    <w:rsid w:val="006F2E71"/>
    <w:rsid w:val="00726751"/>
    <w:rsid w:val="00762780"/>
    <w:rsid w:val="0076331F"/>
    <w:rsid w:val="00843761"/>
    <w:rsid w:val="00853383"/>
    <w:rsid w:val="00905B12"/>
    <w:rsid w:val="0099094A"/>
    <w:rsid w:val="009C1EAD"/>
    <w:rsid w:val="009D5393"/>
    <w:rsid w:val="009E485B"/>
    <w:rsid w:val="009F73AC"/>
    <w:rsid w:val="00A35507"/>
    <w:rsid w:val="00A42A36"/>
    <w:rsid w:val="00AB3E8A"/>
    <w:rsid w:val="00B33501"/>
    <w:rsid w:val="00B473A4"/>
    <w:rsid w:val="00B54719"/>
    <w:rsid w:val="00B86DE2"/>
    <w:rsid w:val="00C36503"/>
    <w:rsid w:val="00C87FD1"/>
    <w:rsid w:val="00D42208"/>
    <w:rsid w:val="00D95A0B"/>
    <w:rsid w:val="00DA025C"/>
    <w:rsid w:val="00E06A4E"/>
    <w:rsid w:val="00E27AAC"/>
    <w:rsid w:val="00E56259"/>
    <w:rsid w:val="00E82C6B"/>
    <w:rsid w:val="00EF0A87"/>
    <w:rsid w:val="00EF4F1B"/>
    <w:rsid w:val="00F740B6"/>
    <w:rsid w:val="00F83F64"/>
    <w:rsid w:val="00F94394"/>
    <w:rsid w:val="00F9770D"/>
    <w:rsid w:val="00FA5A92"/>
    <w:rsid w:val="00FC39A5"/>
    <w:rsid w:val="00FC7AE4"/>
    <w:rsid w:val="00FD7E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undOvr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qFormat="1"/>
    <w:lsdException w:name="toc 2" w:qFormat="1"/>
    <w:lsdException w:name="toc 3" w:qFormat="1"/>
    <w:lsdException w:name="toc 4" w:qFormat="1"/>
    <w:lsdException w:name="toc 5" w:qFormat="1"/>
    <w:lsdException w:name="toc 6" w:qFormat="1"/>
    <w:lsdException w:name="toc 7" w:qFormat="1"/>
    <w:lsdException w:name="toc 8" w:qFormat="1"/>
    <w:lsdException w:name="toc 9" w:qFormat="1"/>
    <w:lsdException w:name="caption" w:semiHidden="0" w:uiPriority="35" w:unhideWhenUsed="0" w:qFormat="1"/>
    <w:lsdException w:name="List Bullet" w:uiPriority="36" w:qFormat="1"/>
    <w:lsdException w:name="List Bullet 2" w:uiPriority="36" w:qFormat="1"/>
    <w:lsdException w:name="List Bullet 3" w:uiPriority="36" w:qFormat="1"/>
    <w:lsdException w:name="List Bullet 4" w:uiPriority="36" w:qFormat="1"/>
    <w:lsdException w:name="List Bullet 5" w:uiPriority="36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1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0821"/>
    <w:rPr>
      <w:rFonts w:cs="Times New Roman"/>
      <w:color w:val="000000" w:themeColor="text1"/>
      <w:sz w:val="20"/>
      <w:szCs w:val="20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B0821"/>
    <w:pPr>
      <w:pBdr>
        <w:top w:val="single" w:sz="6" w:space="1" w:color="C0504D" w:themeColor="accent2"/>
        <w:left w:val="single" w:sz="6" w:space="1" w:color="C0504D" w:themeColor="accent2"/>
        <w:bottom w:val="single" w:sz="6" w:space="1" w:color="C0504D" w:themeColor="accent2"/>
        <w:right w:val="single" w:sz="6" w:space="1" w:color="C0504D" w:themeColor="accent2"/>
      </w:pBdr>
      <w:shd w:val="clear" w:color="auto" w:fill="C0504D" w:themeFill="accent2"/>
      <w:spacing w:before="300" w:after="40"/>
      <w:outlineLvl w:val="0"/>
    </w:pPr>
    <w:rPr>
      <w:rFonts w:asciiTheme="majorHAnsi" w:hAnsiTheme="majorHAnsi"/>
      <w:color w:val="FFFFFF" w:themeColor="background1"/>
      <w:spacing w:val="5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0B0821"/>
    <w:pPr>
      <w:pBdr>
        <w:top w:val="single" w:sz="6" w:space="1" w:color="C0504D" w:themeColor="accent2"/>
        <w:left w:val="single" w:sz="48" w:space="1" w:color="C0504D" w:themeColor="accent2"/>
        <w:bottom w:val="single" w:sz="6" w:space="1" w:color="C0504D" w:themeColor="accent2"/>
        <w:right w:val="single" w:sz="6" w:space="1" w:color="C0504D" w:themeColor="accent2"/>
      </w:pBdr>
      <w:spacing w:before="240" w:after="80"/>
      <w:ind w:left="144"/>
      <w:outlineLvl w:val="1"/>
    </w:pPr>
    <w:rPr>
      <w:rFonts w:asciiTheme="majorHAnsi" w:hAnsiTheme="majorHAnsi"/>
      <w:color w:val="943634" w:themeColor="accent2" w:themeShade="BF"/>
      <w:spacing w:val="5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B0821"/>
    <w:pPr>
      <w:pBdr>
        <w:top w:val="single" w:sz="6" w:space="1" w:color="A6A6A6" w:themeColor="background1" w:themeShade="A6"/>
        <w:left w:val="single" w:sz="48" w:space="1" w:color="A6A6A6" w:themeColor="background1" w:themeShade="A6"/>
        <w:bottom w:val="single" w:sz="6" w:space="1" w:color="A6A6A6" w:themeColor="background1" w:themeShade="A6"/>
        <w:right w:val="single" w:sz="6" w:space="1" w:color="A6A6A6" w:themeColor="background1" w:themeShade="A6"/>
      </w:pBdr>
      <w:spacing w:before="200" w:after="80"/>
      <w:ind w:left="144"/>
      <w:outlineLvl w:val="2"/>
    </w:pPr>
    <w:rPr>
      <w:rFonts w:asciiTheme="majorHAnsi" w:hAnsiTheme="majorHAnsi"/>
      <w:color w:val="595959" w:themeColor="text1" w:themeTint="A6"/>
      <w:spacing w:val="5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B0821"/>
    <w:pPr>
      <w:pBdr>
        <w:bottom w:val="single" w:sz="6" w:space="1" w:color="A6A6A6" w:themeColor="background1" w:themeShade="A6"/>
      </w:pBdr>
      <w:spacing w:before="200" w:after="80"/>
      <w:outlineLvl w:val="3"/>
    </w:pPr>
    <w:rPr>
      <w:rFonts w:asciiTheme="majorHAnsi" w:hAnsiTheme="majorHAnsi"/>
      <w:color w:val="595959" w:themeColor="text1" w:themeTint="A6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B0821"/>
    <w:pPr>
      <w:pBdr>
        <w:bottom w:val="dashed" w:sz="4" w:space="1" w:color="A6A6A6" w:themeColor="background1" w:themeShade="A6"/>
      </w:pBdr>
      <w:spacing w:before="200" w:after="80"/>
      <w:outlineLvl w:val="4"/>
    </w:pPr>
    <w:rPr>
      <w:rFonts w:asciiTheme="majorHAnsi" w:hAnsiTheme="majorHAnsi"/>
      <w:color w:val="404040" w:themeColor="text1" w:themeTint="BF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B0821"/>
    <w:pPr>
      <w:spacing w:before="200" w:after="80"/>
      <w:outlineLvl w:val="5"/>
    </w:pPr>
    <w:rPr>
      <w:rFonts w:asciiTheme="majorHAnsi" w:hAnsiTheme="majorHAnsi"/>
      <w:b/>
      <w:color w:val="7F7F7F" w:themeColor="background1" w:themeShade="7F"/>
      <w:sz w:val="18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B0821"/>
    <w:pPr>
      <w:spacing w:before="200" w:after="80"/>
      <w:outlineLvl w:val="6"/>
    </w:pPr>
    <w:rPr>
      <w:rFonts w:asciiTheme="majorHAnsi" w:hAnsiTheme="majorHAnsi"/>
      <w:b/>
      <w:i/>
      <w:color w:val="808080" w:themeColor="background1" w:themeShade="80"/>
      <w:sz w:val="18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B0821"/>
    <w:pPr>
      <w:spacing w:before="200" w:after="80"/>
      <w:outlineLvl w:val="7"/>
    </w:pPr>
    <w:rPr>
      <w:rFonts w:asciiTheme="majorHAnsi" w:hAnsiTheme="majorHAnsi"/>
      <w:color w:val="C0504D" w:themeColor="accent2"/>
      <w:sz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B0821"/>
    <w:pPr>
      <w:spacing w:before="200" w:after="80"/>
      <w:outlineLvl w:val="8"/>
    </w:pPr>
    <w:rPr>
      <w:rFonts w:asciiTheme="majorHAnsi" w:hAnsiTheme="majorHAnsi"/>
      <w:i/>
      <w:color w:val="C0504D" w:themeColor="accent2"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B0821"/>
    <w:rPr>
      <w:rFonts w:asciiTheme="majorHAnsi" w:hAnsiTheme="majorHAnsi" w:cs="Times New Roman"/>
      <w:color w:val="FFFFFF" w:themeColor="background1"/>
      <w:spacing w:val="5"/>
      <w:sz w:val="20"/>
      <w:szCs w:val="32"/>
      <w:shd w:val="clear" w:color="auto" w:fill="C0504D" w:themeFill="accent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0B0821"/>
    <w:rPr>
      <w:rFonts w:asciiTheme="majorHAnsi" w:hAnsiTheme="majorHAnsi" w:cs="Times New Roman"/>
      <w:color w:val="943634" w:themeColor="accent2" w:themeShade="BF"/>
      <w:spacing w:val="5"/>
      <w:sz w:val="20"/>
      <w:szCs w:val="28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0B0821"/>
    <w:rPr>
      <w:rFonts w:asciiTheme="majorHAnsi" w:hAnsiTheme="majorHAnsi" w:cs="Times New Roman"/>
      <w:color w:val="595959" w:themeColor="text1" w:themeTint="A6"/>
      <w:spacing w:val="5"/>
      <w:sz w:val="20"/>
      <w:szCs w:val="24"/>
      <w:lang w:eastAsia="ja-JP"/>
    </w:rPr>
  </w:style>
  <w:style w:type="paragraph" w:styleId="Title">
    <w:name w:val="Title"/>
    <w:basedOn w:val="Normal"/>
    <w:link w:val="TitleChar"/>
    <w:uiPriority w:val="10"/>
    <w:qFormat/>
    <w:rsid w:val="000B0821"/>
    <w:pPr>
      <w:spacing w:line="240" w:lineRule="auto"/>
    </w:pPr>
    <w:rPr>
      <w:rFonts w:asciiTheme="majorHAnsi" w:hAnsiTheme="majorHAnsi"/>
      <w:color w:val="C0504D" w:themeColor="accent2"/>
      <w:sz w:val="52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0B0821"/>
    <w:rPr>
      <w:rFonts w:asciiTheme="majorHAnsi" w:hAnsiTheme="majorHAnsi" w:cs="Times New Roman"/>
      <w:color w:val="C0504D" w:themeColor="accent2"/>
      <w:sz w:val="52"/>
      <w:szCs w:val="48"/>
      <w:lang w:eastAsia="ja-JP"/>
    </w:rPr>
  </w:style>
  <w:style w:type="paragraph" w:styleId="Subtitle">
    <w:name w:val="Subtitle"/>
    <w:basedOn w:val="Normal"/>
    <w:link w:val="SubtitleChar"/>
    <w:uiPriority w:val="11"/>
    <w:qFormat/>
    <w:rsid w:val="000B0821"/>
    <w:pPr>
      <w:spacing w:after="720" w:line="240" w:lineRule="auto"/>
    </w:pPr>
    <w:rPr>
      <w:rFonts w:asciiTheme="majorHAnsi" w:hAnsiTheme="majorHAnsi" w:cstheme="minorHAnsi"/>
      <w:color w:val="C0504D" w:themeColor="accent2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B0821"/>
    <w:rPr>
      <w:rFonts w:asciiTheme="majorHAnsi" w:hAnsiTheme="majorHAnsi" w:cstheme="minorHAnsi"/>
      <w:color w:val="C0504D" w:themeColor="accent2"/>
      <w:sz w:val="24"/>
      <w:szCs w:val="24"/>
      <w:lang w:eastAsia="ja-JP"/>
    </w:rPr>
  </w:style>
  <w:style w:type="paragraph" w:styleId="Caption">
    <w:name w:val="caption"/>
    <w:basedOn w:val="Normal"/>
    <w:next w:val="Normal"/>
    <w:uiPriority w:val="35"/>
    <w:unhideWhenUsed/>
    <w:rsid w:val="000B0821"/>
    <w:pPr>
      <w:spacing w:after="0" w:line="240" w:lineRule="auto"/>
    </w:pPr>
    <w:rPr>
      <w:rFonts w:asciiTheme="majorHAnsi" w:hAnsiTheme="majorHAnsi"/>
      <w:bCs/>
      <w:color w:val="C0504D" w:themeColor="accent2"/>
      <w:sz w:val="16"/>
      <w:szCs w:val="18"/>
    </w:rPr>
  </w:style>
  <w:style w:type="paragraph" w:styleId="NoSpacing">
    <w:name w:val="No Spacing"/>
    <w:basedOn w:val="Normal"/>
    <w:link w:val="NoSpacingChar"/>
    <w:uiPriority w:val="1"/>
    <w:qFormat/>
    <w:rsid w:val="000B0821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B082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0821"/>
    <w:rPr>
      <w:rFonts w:ascii="Tahoma" w:hAnsi="Tahoma" w:cs="Tahoma"/>
      <w:color w:val="000000" w:themeColor="text1"/>
      <w:sz w:val="16"/>
      <w:szCs w:val="16"/>
      <w:lang w:eastAsia="ja-JP"/>
    </w:rPr>
  </w:style>
  <w:style w:type="character" w:styleId="BookTitle">
    <w:name w:val="Book Title"/>
    <w:basedOn w:val="DefaultParagraphFont"/>
    <w:uiPriority w:val="33"/>
    <w:qFormat/>
    <w:rsid w:val="000B0821"/>
    <w:rPr>
      <w:rFonts w:asciiTheme="majorHAnsi" w:hAnsiTheme="majorHAnsi" w:cs="Times New Roman"/>
      <w:i/>
      <w:color w:val="F79646" w:themeColor="accent6"/>
      <w:sz w:val="20"/>
      <w:szCs w:val="20"/>
    </w:rPr>
  </w:style>
  <w:style w:type="character" w:styleId="Emphasis">
    <w:name w:val="Emphasis"/>
    <w:uiPriority w:val="20"/>
    <w:qFormat/>
    <w:rsid w:val="000B0821"/>
    <w:rPr>
      <w:b/>
      <w:i/>
      <w:spacing w:val="0"/>
    </w:rPr>
  </w:style>
  <w:style w:type="paragraph" w:styleId="Footer">
    <w:name w:val="footer"/>
    <w:basedOn w:val="Normal"/>
    <w:link w:val="FooterChar"/>
    <w:uiPriority w:val="99"/>
    <w:unhideWhenUsed/>
    <w:rsid w:val="000B082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B0821"/>
    <w:rPr>
      <w:rFonts w:cs="Times New Roman"/>
      <w:color w:val="000000" w:themeColor="text1"/>
      <w:sz w:val="20"/>
      <w:szCs w:val="20"/>
      <w:lang w:eastAsia="ja-JP"/>
    </w:rPr>
  </w:style>
  <w:style w:type="paragraph" w:styleId="Header">
    <w:name w:val="header"/>
    <w:basedOn w:val="Normal"/>
    <w:link w:val="HeaderChar"/>
    <w:uiPriority w:val="99"/>
    <w:unhideWhenUsed/>
    <w:rsid w:val="000B082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B0821"/>
    <w:rPr>
      <w:rFonts w:cs="Times New Roman"/>
      <w:color w:val="000000" w:themeColor="text1"/>
      <w:sz w:val="20"/>
      <w:szCs w:val="20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B0821"/>
    <w:rPr>
      <w:rFonts w:asciiTheme="majorHAnsi" w:hAnsiTheme="majorHAnsi" w:cs="Times New Roman"/>
      <w:color w:val="595959" w:themeColor="text1" w:themeTint="A6"/>
      <w:sz w:val="20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B0821"/>
    <w:rPr>
      <w:rFonts w:asciiTheme="majorHAnsi" w:hAnsiTheme="majorHAnsi" w:cs="Times New Roman"/>
      <w:color w:val="404040" w:themeColor="text1" w:themeTint="BF"/>
      <w:sz w:val="20"/>
      <w:szCs w:val="26"/>
      <w:lang w:eastAsia="ja-JP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B0821"/>
    <w:rPr>
      <w:rFonts w:asciiTheme="majorHAnsi" w:hAnsiTheme="majorHAnsi" w:cs="Times New Roman"/>
      <w:b/>
      <w:color w:val="7F7F7F" w:themeColor="background1" w:themeShade="7F"/>
      <w:sz w:val="18"/>
      <w:szCs w:val="20"/>
      <w:lang w:eastAsia="ja-JP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B0821"/>
    <w:rPr>
      <w:rFonts w:asciiTheme="majorHAnsi" w:hAnsiTheme="majorHAnsi" w:cs="Times New Roman"/>
      <w:b/>
      <w:i/>
      <w:color w:val="808080" w:themeColor="background1" w:themeShade="80"/>
      <w:sz w:val="18"/>
      <w:szCs w:val="20"/>
      <w:lang w:eastAsia="ja-JP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B0821"/>
    <w:rPr>
      <w:rFonts w:asciiTheme="majorHAnsi" w:hAnsiTheme="majorHAnsi" w:cs="Times New Roman"/>
      <w:color w:val="C0504D" w:themeColor="accent2"/>
      <w:sz w:val="18"/>
      <w:szCs w:val="20"/>
      <w:lang w:eastAsia="ja-JP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B0821"/>
    <w:rPr>
      <w:rFonts w:asciiTheme="majorHAnsi" w:hAnsiTheme="majorHAnsi" w:cs="Times New Roman"/>
      <w:i/>
      <w:color w:val="C0504D" w:themeColor="accent2"/>
      <w:sz w:val="18"/>
      <w:szCs w:val="20"/>
      <w:lang w:eastAsia="ja-JP"/>
    </w:rPr>
  </w:style>
  <w:style w:type="character" w:styleId="IntenseEmphasis">
    <w:name w:val="Intense Emphasis"/>
    <w:basedOn w:val="DefaultParagraphFont"/>
    <w:uiPriority w:val="21"/>
    <w:qFormat/>
    <w:rsid w:val="000B0821"/>
    <w:rPr>
      <w:rFonts w:cs="Times New Roman"/>
      <w:b/>
      <w:i/>
      <w:color w:val="76923C" w:themeColor="accent3" w:themeShade="BF"/>
      <w:sz w:val="20"/>
      <w:szCs w:val="20"/>
    </w:rPr>
  </w:style>
  <w:style w:type="paragraph" w:styleId="IntenseQuote">
    <w:name w:val="Intense Quote"/>
    <w:basedOn w:val="Normal"/>
    <w:link w:val="IntenseQuoteChar"/>
    <w:uiPriority w:val="30"/>
    <w:qFormat/>
    <w:rsid w:val="000B0821"/>
    <w:pPr>
      <w:pBdr>
        <w:top w:val="single" w:sz="6" w:space="10" w:color="943634" w:themeColor="accent2" w:themeShade="BF"/>
        <w:left w:val="single" w:sz="6" w:space="10" w:color="943634" w:themeColor="accent2" w:themeShade="BF"/>
        <w:bottom w:val="single" w:sz="6" w:space="10" w:color="943634" w:themeColor="accent2" w:themeShade="BF"/>
        <w:right w:val="single" w:sz="6" w:space="10" w:color="943634" w:themeColor="accent2" w:themeShade="BF"/>
      </w:pBdr>
      <w:shd w:val="clear" w:color="auto" w:fill="C0504D" w:themeFill="accent2"/>
      <w:ind w:left="720" w:right="720"/>
      <w:jc w:val="center"/>
    </w:pPr>
    <w:rPr>
      <w:rFonts w:asciiTheme="majorHAnsi" w:hAnsiTheme="majorHAnsi"/>
      <w:i/>
      <w:color w:val="FFFFFF" w:themeColor="background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B0821"/>
    <w:rPr>
      <w:rFonts w:asciiTheme="majorHAnsi" w:hAnsiTheme="majorHAnsi" w:cs="Times New Roman"/>
      <w:i/>
      <w:color w:val="FFFFFF" w:themeColor="background1"/>
      <w:sz w:val="20"/>
      <w:szCs w:val="20"/>
      <w:shd w:val="clear" w:color="auto" w:fill="C0504D" w:themeFill="accent2"/>
      <w:lang w:eastAsia="ja-JP"/>
    </w:rPr>
  </w:style>
  <w:style w:type="character" w:styleId="IntenseReference">
    <w:name w:val="Intense Reference"/>
    <w:basedOn w:val="DefaultParagraphFont"/>
    <w:uiPriority w:val="32"/>
    <w:qFormat/>
    <w:rsid w:val="000B0821"/>
    <w:rPr>
      <w:rFonts w:cs="Times New Roman"/>
      <w:b/>
      <w:color w:val="365F91" w:themeColor="accent1" w:themeShade="BF"/>
      <w:sz w:val="20"/>
      <w:szCs w:val="20"/>
      <w:u w:val="single"/>
    </w:rPr>
  </w:style>
  <w:style w:type="paragraph" w:styleId="ListBullet">
    <w:name w:val="List Bullet"/>
    <w:basedOn w:val="Normal"/>
    <w:uiPriority w:val="36"/>
    <w:unhideWhenUsed/>
    <w:qFormat/>
    <w:rsid w:val="000B0821"/>
    <w:pPr>
      <w:numPr>
        <w:numId w:val="11"/>
      </w:numPr>
      <w:spacing w:after="120"/>
      <w:contextualSpacing/>
    </w:pPr>
  </w:style>
  <w:style w:type="paragraph" w:styleId="ListBullet2">
    <w:name w:val="List Bullet 2"/>
    <w:basedOn w:val="Normal"/>
    <w:uiPriority w:val="36"/>
    <w:unhideWhenUsed/>
    <w:qFormat/>
    <w:rsid w:val="000B0821"/>
    <w:pPr>
      <w:numPr>
        <w:numId w:val="12"/>
      </w:numPr>
      <w:spacing w:after="120"/>
      <w:contextualSpacing/>
    </w:pPr>
  </w:style>
  <w:style w:type="paragraph" w:styleId="ListBullet3">
    <w:name w:val="List Bullet 3"/>
    <w:basedOn w:val="Normal"/>
    <w:uiPriority w:val="36"/>
    <w:unhideWhenUsed/>
    <w:qFormat/>
    <w:rsid w:val="000B0821"/>
    <w:pPr>
      <w:numPr>
        <w:numId w:val="13"/>
      </w:numPr>
      <w:spacing w:after="120"/>
      <w:contextualSpacing/>
    </w:pPr>
  </w:style>
  <w:style w:type="paragraph" w:styleId="ListBullet4">
    <w:name w:val="List Bullet 4"/>
    <w:basedOn w:val="Normal"/>
    <w:uiPriority w:val="36"/>
    <w:unhideWhenUsed/>
    <w:qFormat/>
    <w:rsid w:val="000B0821"/>
    <w:pPr>
      <w:numPr>
        <w:numId w:val="14"/>
      </w:numPr>
      <w:spacing w:after="120"/>
      <w:contextualSpacing/>
    </w:pPr>
  </w:style>
  <w:style w:type="paragraph" w:styleId="ListBullet5">
    <w:name w:val="List Bullet 5"/>
    <w:basedOn w:val="Normal"/>
    <w:uiPriority w:val="36"/>
    <w:unhideWhenUsed/>
    <w:qFormat/>
    <w:rsid w:val="000B0821"/>
    <w:pPr>
      <w:numPr>
        <w:numId w:val="15"/>
      </w:numPr>
      <w:spacing w:after="120"/>
      <w:contextualSpacing/>
    </w:pPr>
  </w:style>
  <w:style w:type="character" w:styleId="PlaceholderText">
    <w:name w:val="Placeholder Text"/>
    <w:basedOn w:val="DefaultParagraphFont"/>
    <w:uiPriority w:val="99"/>
    <w:semiHidden/>
    <w:rsid w:val="000B0821"/>
    <w:rPr>
      <w:color w:val="808080"/>
    </w:rPr>
  </w:style>
  <w:style w:type="paragraph" w:styleId="Quote">
    <w:name w:val="Quote"/>
    <w:basedOn w:val="Normal"/>
    <w:link w:val="QuoteChar"/>
    <w:uiPriority w:val="29"/>
    <w:qFormat/>
    <w:rsid w:val="000B0821"/>
    <w:rPr>
      <w:i/>
      <w:color w:val="7F7F7F" w:themeColor="background1" w:themeShade="7F"/>
    </w:rPr>
  </w:style>
  <w:style w:type="character" w:customStyle="1" w:styleId="QuoteChar">
    <w:name w:val="Quote Char"/>
    <w:basedOn w:val="DefaultParagraphFont"/>
    <w:link w:val="Quote"/>
    <w:uiPriority w:val="29"/>
    <w:rsid w:val="000B0821"/>
    <w:rPr>
      <w:rFonts w:cs="Times New Roman"/>
      <w:i/>
      <w:color w:val="7F7F7F" w:themeColor="background1" w:themeShade="7F"/>
      <w:sz w:val="20"/>
      <w:szCs w:val="20"/>
      <w:lang w:eastAsia="ja-JP"/>
    </w:rPr>
  </w:style>
  <w:style w:type="character" w:styleId="Strong">
    <w:name w:val="Strong"/>
    <w:uiPriority w:val="22"/>
    <w:qFormat/>
    <w:rsid w:val="000B0821"/>
    <w:rPr>
      <w:rFonts w:asciiTheme="minorHAnsi" w:hAnsiTheme="minorHAnsi"/>
      <w:b/>
      <w:color w:val="C0504D" w:themeColor="accent2"/>
    </w:rPr>
  </w:style>
  <w:style w:type="character" w:styleId="SubtleEmphasis">
    <w:name w:val="Subtle Emphasis"/>
    <w:basedOn w:val="DefaultParagraphFont"/>
    <w:uiPriority w:val="19"/>
    <w:qFormat/>
    <w:rsid w:val="000B0821"/>
    <w:rPr>
      <w:rFonts w:cs="Times New Roman"/>
      <w:i/>
      <w:color w:val="737373" w:themeColor="text1" w:themeTint="8C"/>
      <w:kern w:val="16"/>
      <w:sz w:val="20"/>
      <w:szCs w:val="24"/>
    </w:rPr>
  </w:style>
  <w:style w:type="character" w:styleId="SubtleReference">
    <w:name w:val="Subtle Reference"/>
    <w:basedOn w:val="DefaultParagraphFont"/>
    <w:uiPriority w:val="31"/>
    <w:qFormat/>
    <w:rsid w:val="000B0821"/>
    <w:rPr>
      <w:rFonts w:cs="Times New Roman"/>
      <w:color w:val="737373" w:themeColor="text1" w:themeTint="8C"/>
      <w:sz w:val="20"/>
      <w:szCs w:val="20"/>
      <w:u w:val="single"/>
    </w:rPr>
  </w:style>
  <w:style w:type="table" w:styleId="TableGrid">
    <w:name w:val="Table Grid"/>
    <w:basedOn w:val="TableNormal"/>
    <w:uiPriority w:val="1"/>
    <w:rsid w:val="000B0821"/>
    <w:pPr>
      <w:spacing w:after="0" w:line="240" w:lineRule="auto"/>
    </w:pPr>
    <w:rPr>
      <w:rFonts w:cs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99"/>
    <w:semiHidden/>
    <w:unhideWhenUsed/>
    <w:qFormat/>
    <w:rsid w:val="000B0821"/>
    <w:pPr>
      <w:tabs>
        <w:tab w:val="right" w:leader="dot" w:pos="8630"/>
      </w:tabs>
      <w:spacing w:after="40" w:line="240" w:lineRule="auto"/>
    </w:pPr>
    <w:rPr>
      <w:smallCaps/>
      <w:noProof/>
      <w:color w:val="C0504D" w:themeColor="accent2"/>
    </w:rPr>
  </w:style>
  <w:style w:type="paragraph" w:styleId="TOC2">
    <w:name w:val="toc 2"/>
    <w:basedOn w:val="Normal"/>
    <w:next w:val="Normal"/>
    <w:autoRedefine/>
    <w:uiPriority w:val="99"/>
    <w:semiHidden/>
    <w:unhideWhenUsed/>
    <w:qFormat/>
    <w:rsid w:val="000B0821"/>
    <w:pPr>
      <w:tabs>
        <w:tab w:val="right" w:leader="dot" w:pos="8630"/>
      </w:tabs>
      <w:spacing w:after="40" w:line="240" w:lineRule="auto"/>
      <w:ind w:left="216"/>
    </w:pPr>
    <w:rPr>
      <w:smallCaps/>
      <w:noProof/>
    </w:rPr>
  </w:style>
  <w:style w:type="paragraph" w:styleId="TOC3">
    <w:name w:val="toc 3"/>
    <w:basedOn w:val="Normal"/>
    <w:next w:val="Normal"/>
    <w:autoRedefine/>
    <w:uiPriority w:val="99"/>
    <w:semiHidden/>
    <w:unhideWhenUsed/>
    <w:qFormat/>
    <w:rsid w:val="000B0821"/>
    <w:pPr>
      <w:tabs>
        <w:tab w:val="right" w:leader="dot" w:pos="8630"/>
      </w:tabs>
      <w:spacing w:after="40" w:line="240" w:lineRule="auto"/>
      <w:ind w:left="446"/>
    </w:pPr>
    <w:rPr>
      <w:smallCaps/>
      <w:noProof/>
    </w:rPr>
  </w:style>
  <w:style w:type="paragraph" w:styleId="TOC4">
    <w:name w:val="toc 4"/>
    <w:basedOn w:val="Normal"/>
    <w:next w:val="Normal"/>
    <w:autoRedefine/>
    <w:uiPriority w:val="99"/>
    <w:semiHidden/>
    <w:unhideWhenUsed/>
    <w:qFormat/>
    <w:rsid w:val="000B0821"/>
    <w:pPr>
      <w:tabs>
        <w:tab w:val="right" w:leader="dot" w:pos="8630"/>
      </w:tabs>
      <w:spacing w:after="40" w:line="240" w:lineRule="auto"/>
      <w:ind w:left="662"/>
    </w:pPr>
    <w:rPr>
      <w:smallCaps/>
      <w:noProof/>
    </w:rPr>
  </w:style>
  <w:style w:type="paragraph" w:styleId="TOC5">
    <w:name w:val="toc 5"/>
    <w:basedOn w:val="Normal"/>
    <w:next w:val="Normal"/>
    <w:autoRedefine/>
    <w:uiPriority w:val="99"/>
    <w:semiHidden/>
    <w:unhideWhenUsed/>
    <w:qFormat/>
    <w:rsid w:val="000B0821"/>
    <w:pPr>
      <w:tabs>
        <w:tab w:val="right" w:leader="dot" w:pos="8630"/>
      </w:tabs>
      <w:spacing w:after="40" w:line="240" w:lineRule="auto"/>
      <w:ind w:left="878"/>
    </w:pPr>
    <w:rPr>
      <w:smallCaps/>
      <w:noProof/>
    </w:rPr>
  </w:style>
  <w:style w:type="paragraph" w:styleId="TOC6">
    <w:name w:val="toc 6"/>
    <w:basedOn w:val="Normal"/>
    <w:next w:val="Normal"/>
    <w:autoRedefine/>
    <w:uiPriority w:val="99"/>
    <w:semiHidden/>
    <w:unhideWhenUsed/>
    <w:qFormat/>
    <w:rsid w:val="000B0821"/>
    <w:pPr>
      <w:tabs>
        <w:tab w:val="right" w:leader="dot" w:pos="8630"/>
      </w:tabs>
      <w:spacing w:after="40" w:line="240" w:lineRule="auto"/>
      <w:ind w:left="1094"/>
    </w:pPr>
    <w:rPr>
      <w:smallCaps/>
      <w:noProof/>
    </w:rPr>
  </w:style>
  <w:style w:type="paragraph" w:styleId="TOC7">
    <w:name w:val="toc 7"/>
    <w:basedOn w:val="Normal"/>
    <w:next w:val="Normal"/>
    <w:autoRedefine/>
    <w:uiPriority w:val="99"/>
    <w:semiHidden/>
    <w:unhideWhenUsed/>
    <w:qFormat/>
    <w:rsid w:val="000B0821"/>
    <w:pPr>
      <w:tabs>
        <w:tab w:val="right" w:leader="dot" w:pos="8630"/>
      </w:tabs>
      <w:spacing w:after="40" w:line="240" w:lineRule="auto"/>
      <w:ind w:left="1325"/>
    </w:pPr>
    <w:rPr>
      <w:smallCaps/>
      <w:noProof/>
    </w:rPr>
  </w:style>
  <w:style w:type="paragraph" w:styleId="TOC8">
    <w:name w:val="toc 8"/>
    <w:basedOn w:val="Normal"/>
    <w:next w:val="Normal"/>
    <w:autoRedefine/>
    <w:uiPriority w:val="99"/>
    <w:semiHidden/>
    <w:unhideWhenUsed/>
    <w:qFormat/>
    <w:rsid w:val="000B0821"/>
    <w:pPr>
      <w:tabs>
        <w:tab w:val="right" w:leader="dot" w:pos="8630"/>
      </w:tabs>
      <w:spacing w:after="40" w:line="240" w:lineRule="auto"/>
      <w:ind w:left="1540"/>
    </w:pPr>
    <w:rPr>
      <w:smallCaps/>
      <w:noProof/>
    </w:rPr>
  </w:style>
  <w:style w:type="paragraph" w:styleId="TOC9">
    <w:name w:val="toc 9"/>
    <w:basedOn w:val="Normal"/>
    <w:next w:val="Normal"/>
    <w:autoRedefine/>
    <w:uiPriority w:val="99"/>
    <w:semiHidden/>
    <w:unhideWhenUsed/>
    <w:qFormat/>
    <w:rsid w:val="000B0821"/>
    <w:pPr>
      <w:tabs>
        <w:tab w:val="right" w:leader="dot" w:pos="8630"/>
      </w:tabs>
      <w:spacing w:after="40" w:line="240" w:lineRule="auto"/>
      <w:ind w:left="1760"/>
    </w:pPr>
    <w:rPr>
      <w:smallCaps/>
      <w:noProof/>
    </w:rPr>
  </w:style>
  <w:style w:type="paragraph" w:customStyle="1" w:styleId="FooterLeft">
    <w:name w:val="Footer Left"/>
    <w:basedOn w:val="Normal"/>
    <w:next w:val="Normal"/>
    <w:uiPriority w:val="35"/>
    <w:qFormat/>
    <w:rsid w:val="000B0821"/>
    <w:pPr>
      <w:pBdr>
        <w:top w:val="dashed" w:sz="4" w:space="18" w:color="7F7F7F" w:themeColor="text1" w:themeTint="80"/>
      </w:pBdr>
      <w:tabs>
        <w:tab w:val="center" w:pos="4320"/>
        <w:tab w:val="right" w:pos="8640"/>
      </w:tabs>
      <w:spacing w:line="240" w:lineRule="auto"/>
      <w:contextualSpacing/>
    </w:pPr>
    <w:rPr>
      <w:color w:val="7F7F7F" w:themeColor="text1" w:themeTint="80"/>
      <w:szCs w:val="18"/>
    </w:rPr>
  </w:style>
  <w:style w:type="paragraph" w:customStyle="1" w:styleId="FooterRight">
    <w:name w:val="Footer Right"/>
    <w:basedOn w:val="Footer"/>
    <w:uiPriority w:val="35"/>
    <w:qFormat/>
    <w:rsid w:val="000B0821"/>
    <w:pPr>
      <w:pBdr>
        <w:top w:val="dashed" w:sz="4" w:space="18" w:color="7F7F7F"/>
      </w:pBdr>
      <w:spacing w:line="240" w:lineRule="auto"/>
      <w:contextualSpacing/>
      <w:jc w:val="right"/>
    </w:pPr>
    <w:rPr>
      <w:color w:val="7F7F7F" w:themeColor="text1" w:themeTint="80"/>
      <w:szCs w:val="18"/>
    </w:rPr>
  </w:style>
  <w:style w:type="paragraph" w:customStyle="1" w:styleId="HeaderFirstPage">
    <w:name w:val="Header First Page"/>
    <w:basedOn w:val="Normal"/>
    <w:next w:val="Normal"/>
    <w:uiPriority w:val="39"/>
    <w:rsid w:val="000B0821"/>
    <w:pPr>
      <w:pBdr>
        <w:bottom w:val="dashed" w:sz="4" w:space="18" w:color="7F7F7F"/>
      </w:pBdr>
      <w:tabs>
        <w:tab w:val="center" w:pos="4320"/>
        <w:tab w:val="right" w:pos="8640"/>
      </w:tabs>
      <w:spacing w:line="396" w:lineRule="auto"/>
    </w:pPr>
    <w:rPr>
      <w:color w:val="7F7F7F" w:themeColor="text1" w:themeTint="80"/>
    </w:rPr>
  </w:style>
  <w:style w:type="paragraph" w:customStyle="1" w:styleId="HeaderLeft">
    <w:name w:val="Header Left"/>
    <w:basedOn w:val="Header"/>
    <w:uiPriority w:val="35"/>
    <w:qFormat/>
    <w:rsid w:val="000B0821"/>
    <w:pPr>
      <w:pBdr>
        <w:bottom w:val="dashed" w:sz="4" w:space="18" w:color="7F7F7F" w:themeColor="text1" w:themeTint="80"/>
      </w:pBdr>
      <w:spacing w:line="396" w:lineRule="auto"/>
    </w:pPr>
    <w:rPr>
      <w:color w:val="7F7F7F" w:themeColor="text1" w:themeTint="80"/>
    </w:rPr>
  </w:style>
  <w:style w:type="paragraph" w:customStyle="1" w:styleId="HeaderRight">
    <w:name w:val="Header Right"/>
    <w:basedOn w:val="Header"/>
    <w:uiPriority w:val="35"/>
    <w:qFormat/>
    <w:rsid w:val="000B0821"/>
    <w:pPr>
      <w:pBdr>
        <w:bottom w:val="dashed" w:sz="4" w:space="18" w:color="7F7F7F"/>
      </w:pBdr>
      <w:jc w:val="right"/>
    </w:pPr>
    <w:rPr>
      <w:color w:val="7F7F7F" w:themeColor="text1" w:themeTint="80"/>
    </w:rPr>
  </w:style>
  <w:style w:type="paragraph" w:customStyle="1" w:styleId="RecipientsName">
    <w:name w:val="Recipient's Name"/>
    <w:basedOn w:val="Normal"/>
    <w:uiPriority w:val="14"/>
    <w:rsid w:val="000B0821"/>
    <w:pPr>
      <w:spacing w:after="0" w:line="240" w:lineRule="auto"/>
      <w:jc w:val="right"/>
    </w:pPr>
    <w:rPr>
      <w:rFonts w:asciiTheme="majorHAnsi" w:hAnsiTheme="majorHAnsi"/>
      <w:noProof/>
      <w:color w:val="365F91" w:themeColor="accent1" w:themeShade="BF"/>
      <w:sz w:val="36"/>
      <w:szCs w:val="36"/>
    </w:rPr>
  </w:style>
  <w:style w:type="paragraph" w:customStyle="1" w:styleId="SendersAddress">
    <w:name w:val="Sender's Address"/>
    <w:basedOn w:val="Normal"/>
    <w:uiPriority w:val="14"/>
    <w:rsid w:val="000B0821"/>
    <w:pPr>
      <w:spacing w:before="200" w:after="0"/>
      <w:contextualSpacing/>
      <w:jc w:val="right"/>
    </w:pPr>
    <w:rPr>
      <w:color w:val="C0504D" w:themeColor="accent2"/>
      <w:sz w:val="18"/>
      <w:szCs w:val="18"/>
    </w:rPr>
  </w:style>
  <w:style w:type="character" w:customStyle="1" w:styleId="NoSpacingChar">
    <w:name w:val="No Spacing Char"/>
    <w:basedOn w:val="DefaultParagraphFont"/>
    <w:link w:val="NoSpacing"/>
    <w:uiPriority w:val="1"/>
    <w:rsid w:val="009E485B"/>
    <w:rPr>
      <w:rFonts w:cs="Times New Roman"/>
      <w:color w:val="000000" w:themeColor="text1"/>
      <w:sz w:val="20"/>
      <w:szCs w:val="20"/>
      <w:lang w:eastAsia="ja-JP"/>
    </w:rPr>
  </w:style>
  <w:style w:type="character" w:styleId="Hyperlink">
    <w:name w:val="Hyperlink"/>
    <w:basedOn w:val="DefaultParagraphFont"/>
    <w:uiPriority w:val="99"/>
    <w:unhideWhenUsed/>
    <w:rsid w:val="00B33501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33501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F83F6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84" Type="http://schemas.openxmlformats.org/officeDocument/2006/relationships/image" Target="media/image69.png"/><Relationship Id="rId89" Type="http://schemas.openxmlformats.org/officeDocument/2006/relationships/image" Target="media/image74.png"/><Relationship Id="rId7" Type="http://schemas.openxmlformats.org/officeDocument/2006/relationships/webSettings" Target="webSettings.xml"/><Relationship Id="rId71" Type="http://schemas.openxmlformats.org/officeDocument/2006/relationships/image" Target="media/image57.png"/><Relationship Id="rId92" Type="http://schemas.openxmlformats.org/officeDocument/2006/relationships/image" Target="media/image77.png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9" Type="http://schemas.openxmlformats.org/officeDocument/2006/relationships/image" Target="media/image15.png"/><Relationship Id="rId11" Type="http://schemas.openxmlformats.org/officeDocument/2006/relationships/hyperlink" Target="http://dev.mysql.com/downloads/mysql/5.0.html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image" Target="media/image52.png"/><Relationship Id="rId74" Type="http://schemas.openxmlformats.org/officeDocument/2006/relationships/image" Target="media/image59.png"/><Relationship Id="rId79" Type="http://schemas.openxmlformats.org/officeDocument/2006/relationships/image" Target="media/image64.png"/><Relationship Id="rId87" Type="http://schemas.openxmlformats.org/officeDocument/2006/relationships/image" Target="media/image72.png"/><Relationship Id="rId102" Type="http://schemas.openxmlformats.org/officeDocument/2006/relationships/fontTable" Target="fontTable.xml"/><Relationship Id="rId5" Type="http://schemas.openxmlformats.org/officeDocument/2006/relationships/styles" Target="styles.xml"/><Relationship Id="rId61" Type="http://schemas.openxmlformats.org/officeDocument/2006/relationships/image" Target="media/image47.png"/><Relationship Id="rId82" Type="http://schemas.openxmlformats.org/officeDocument/2006/relationships/image" Target="media/image67.png"/><Relationship Id="rId90" Type="http://schemas.openxmlformats.org/officeDocument/2006/relationships/image" Target="media/image75.png"/><Relationship Id="rId95" Type="http://schemas.openxmlformats.org/officeDocument/2006/relationships/image" Target="media/image80.png"/><Relationship Id="rId19" Type="http://schemas.openxmlformats.org/officeDocument/2006/relationships/image" Target="media/image5.png"/><Relationship Id="rId14" Type="http://schemas.openxmlformats.org/officeDocument/2006/relationships/hyperlink" Target="http://www.helicontech.com/download/isapi_rewrite/ISAPI_Rewrite3_0064_Lite.msi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77" Type="http://schemas.openxmlformats.org/officeDocument/2006/relationships/image" Target="media/image62.png"/><Relationship Id="rId100" Type="http://schemas.openxmlformats.org/officeDocument/2006/relationships/footer" Target="footer2.xml"/><Relationship Id="rId8" Type="http://schemas.openxmlformats.org/officeDocument/2006/relationships/footnotes" Target="footnotes.xml"/><Relationship Id="rId51" Type="http://schemas.openxmlformats.org/officeDocument/2006/relationships/image" Target="media/image37.png"/><Relationship Id="rId72" Type="http://schemas.openxmlformats.org/officeDocument/2006/relationships/hyperlink" Target="http://us3.php.net/manual/en/timezones.america.php" TargetMode="External"/><Relationship Id="rId80" Type="http://schemas.openxmlformats.org/officeDocument/2006/relationships/image" Target="media/image65.png"/><Relationship Id="rId85" Type="http://schemas.openxmlformats.org/officeDocument/2006/relationships/image" Target="media/image70.png"/><Relationship Id="rId93" Type="http://schemas.openxmlformats.org/officeDocument/2006/relationships/image" Target="media/image78.png"/><Relationship Id="rId98" Type="http://schemas.openxmlformats.org/officeDocument/2006/relationships/header" Target="header2.xml"/><Relationship Id="rId3" Type="http://schemas.openxmlformats.org/officeDocument/2006/relationships/customXml" Target="../customXml/item3.xml"/><Relationship Id="rId12" Type="http://schemas.openxmlformats.org/officeDocument/2006/relationships/hyperlink" Target="http://dev.mysql.com/downloads/gui-tools/5.0.html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103" Type="http://schemas.openxmlformats.org/officeDocument/2006/relationships/glossaryDocument" Target="glossary/document.xml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0.png"/><Relationship Id="rId83" Type="http://schemas.openxmlformats.org/officeDocument/2006/relationships/image" Target="media/image68.png"/><Relationship Id="rId88" Type="http://schemas.openxmlformats.org/officeDocument/2006/relationships/image" Target="media/image73.png"/><Relationship Id="rId91" Type="http://schemas.openxmlformats.org/officeDocument/2006/relationships/image" Target="media/image76.png"/><Relationship Id="rId96" Type="http://schemas.openxmlformats.org/officeDocument/2006/relationships/image" Target="media/image8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hyperlink" Target="http://windows.php.net/downloads/releases/php-5.3.0-nts-Win32-VC9-x86.msi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image" Target="media/image1.gif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8.png"/><Relationship Id="rId78" Type="http://schemas.openxmlformats.org/officeDocument/2006/relationships/image" Target="media/image63.png"/><Relationship Id="rId81" Type="http://schemas.openxmlformats.org/officeDocument/2006/relationships/image" Target="media/image66.png"/><Relationship Id="rId86" Type="http://schemas.openxmlformats.org/officeDocument/2006/relationships/image" Target="media/image71.png"/><Relationship Id="rId94" Type="http://schemas.openxmlformats.org/officeDocument/2006/relationships/image" Target="media/image79.png"/><Relationship Id="rId99" Type="http://schemas.openxmlformats.org/officeDocument/2006/relationships/footer" Target="footer1.xml"/><Relationship Id="rId101" Type="http://schemas.openxmlformats.org/officeDocument/2006/relationships/footer" Target="foot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hyperlink" Target="http://www.microsoft.com/downloads/details.aspx?FamilyID=2d481579-9a7c-4632-b6e6-dee9097f9dc5&amp;displaylang=en" TargetMode="External"/><Relationship Id="rId18" Type="http://schemas.openxmlformats.org/officeDocument/2006/relationships/image" Target="media/image4.png"/><Relationship Id="rId39" Type="http://schemas.openxmlformats.org/officeDocument/2006/relationships/image" Target="media/image25.png"/><Relationship Id="rId34" Type="http://schemas.openxmlformats.org/officeDocument/2006/relationships/image" Target="media/image20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6" Type="http://schemas.openxmlformats.org/officeDocument/2006/relationships/image" Target="media/image61.png"/><Relationship Id="rId97" Type="http://schemas.openxmlformats.org/officeDocument/2006/relationships/header" Target="header1.xml"/><Relationship Id="rId10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Microsoft%20Office\Templates\1033\OriginReport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60A016BF1058436996D4FEB500C9FEE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6FB353-17B8-4F55-834C-1E4CBE67856E}"/>
      </w:docPartPr>
      <w:docPartBody>
        <w:p w:rsidR="00DC21EB" w:rsidRDefault="00DC21EB" w:rsidP="00DC21EB">
          <w:pPr>
            <w:pStyle w:val="60A016BF1058436996D4FEB500C9FEE9"/>
          </w:pPr>
          <w:r>
            <w:rPr>
              <w:color w:val="FFFFFF" w:themeColor="background1"/>
              <w:sz w:val="80"/>
              <w:szCs w:val="80"/>
            </w:rPr>
            <w:t>[Type the document title]</w:t>
          </w:r>
        </w:p>
      </w:docPartBody>
    </w:docPart>
    <w:docPart>
      <w:docPartPr>
        <w:name w:val="AC87FE845B2D498A910EBA609C2113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37EF5EE-2EEC-4B3B-889D-9E399217EB57}"/>
      </w:docPartPr>
      <w:docPartBody>
        <w:p w:rsidR="00DC21EB" w:rsidRDefault="00DC21EB" w:rsidP="00DC21EB">
          <w:pPr>
            <w:pStyle w:val="AC87FE845B2D498A910EBA609C211390"/>
          </w:pPr>
          <w:r>
            <w:rPr>
              <w:color w:val="FFFFFF" w:themeColor="background1"/>
              <w:sz w:val="40"/>
              <w:szCs w:val="40"/>
            </w:rPr>
            <w:t>[Type the document subtitle]</w:t>
          </w:r>
        </w:p>
      </w:docPartBody>
    </w:docPart>
    <w:docPart>
      <w:docPartPr>
        <w:name w:val="F5CF5DC7CE9F42B097E99317BBAF14E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22BB043-9445-42E7-B316-71625513332D}"/>
      </w:docPartPr>
      <w:docPartBody>
        <w:p w:rsidR="00DC21EB" w:rsidRDefault="00DC21EB" w:rsidP="00DC21EB">
          <w:pPr>
            <w:pStyle w:val="F5CF5DC7CE9F42B097E99317BBAF14E9"/>
          </w:pPr>
          <w:r>
            <w:rPr>
              <w:color w:val="FFFFFF" w:themeColor="background1"/>
              <w:sz w:val="48"/>
              <w:szCs w:val="48"/>
            </w:rPr>
            <w:t>[Year]</w:t>
          </w:r>
        </w:p>
      </w:docPartBody>
    </w:docPart>
    <w:docPart>
      <w:docPartPr>
        <w:name w:val="6A8587969F264288962E1CBF7493D4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3013FD-CDED-4D5C-AEB7-394AA036256A}"/>
      </w:docPartPr>
      <w:docPartBody>
        <w:p w:rsidR="00DC21EB" w:rsidRDefault="00DC21EB" w:rsidP="00DC21EB">
          <w:pPr>
            <w:pStyle w:val="6A8587969F264288962E1CBF7493D4EE"/>
          </w:pPr>
          <w:r>
            <w:rPr>
              <w:color w:val="FFFFFF" w:themeColor="background1"/>
            </w:rPr>
            <w:t>[Type the author name]</w:t>
          </w:r>
        </w:p>
      </w:docPartBody>
    </w:docPart>
    <w:docPart>
      <w:docPartPr>
        <w:name w:val="C6C3B96AFADC4919B72C8DAA94DF45E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AA0427-5430-4D99-8217-E6955821A455}"/>
      </w:docPartPr>
      <w:docPartBody>
        <w:p w:rsidR="00DC21EB" w:rsidRDefault="00DC21EB" w:rsidP="00DC21EB">
          <w:pPr>
            <w:pStyle w:val="C6C3B96AFADC4919B72C8DAA94DF45E9"/>
          </w:pPr>
          <w:r>
            <w:rPr>
              <w:color w:val="FFFFFF" w:themeColor="background1"/>
            </w:rPr>
            <w:t>[Pick the date]</w:t>
          </w:r>
        </w:p>
      </w:docPartBody>
    </w:docPart>
    <w:docPart>
      <w:docPartPr>
        <w:name w:val="8CB616A626554BE2A634163A85C0CA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4CE5047-867F-4522-9879-A2125D5F568D}"/>
      </w:docPartPr>
      <w:docPartBody>
        <w:p w:rsidR="00DC21EB" w:rsidRDefault="00DC21EB" w:rsidP="00DC21EB">
          <w:pPr>
            <w:pStyle w:val="8CB616A626554BE2A634163A85C0CAE7"/>
          </w:pPr>
          <w:r>
            <w:rPr>
              <w:rFonts w:asciiTheme="majorHAnsi" w:eastAsiaTheme="majorEastAsia" w:hAnsiTheme="majorHAnsi" w:cstheme="majorBidi"/>
              <w:caps/>
            </w:rPr>
            <w:t>[Type the company name]</w:t>
          </w:r>
        </w:p>
      </w:docPartBody>
    </w:docPart>
    <w:docPart>
      <w:docPartPr>
        <w:name w:val="D705FF9116014484A951891277AC57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0D3DC1-5610-4644-A153-4210C86A09C7}"/>
      </w:docPartPr>
      <w:docPartBody>
        <w:p w:rsidR="00DC21EB" w:rsidRDefault="00DC21EB" w:rsidP="00DC21EB">
          <w:pPr>
            <w:pStyle w:val="D705FF9116014484A951891277AC576F"/>
          </w:pPr>
          <w:r>
            <w:rPr>
              <w:rFonts w:asciiTheme="majorHAnsi" w:eastAsiaTheme="majorEastAsia" w:hAnsiTheme="majorHAnsi" w:cstheme="majorBidi"/>
              <w:sz w:val="80"/>
              <w:szCs w:val="80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DC21EB"/>
    <w:rsid w:val="00DC21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pBdr>
        <w:top w:val="single" w:sz="6" w:space="1" w:color="C0504D" w:themeColor="accent2"/>
        <w:left w:val="single" w:sz="6" w:space="1" w:color="C0504D" w:themeColor="accent2"/>
        <w:bottom w:val="single" w:sz="6" w:space="1" w:color="C0504D" w:themeColor="accent2"/>
        <w:right w:val="single" w:sz="6" w:space="1" w:color="C0504D" w:themeColor="accent2"/>
      </w:pBdr>
      <w:shd w:val="clear" w:color="auto" w:fill="C0504D" w:themeFill="accent2"/>
      <w:spacing w:before="300" w:after="40"/>
      <w:outlineLvl w:val="0"/>
    </w:pPr>
    <w:rPr>
      <w:rFonts w:asciiTheme="majorHAnsi" w:eastAsiaTheme="minorHAnsi" w:hAnsiTheme="majorHAnsi" w:cs="Times New Roman"/>
      <w:color w:val="FFFFFF" w:themeColor="background1"/>
      <w:spacing w:val="5"/>
      <w:sz w:val="20"/>
      <w:szCs w:val="32"/>
      <w:shd w:val="clear" w:color="auto" w:fill="C0504D" w:themeFill="accent2"/>
      <w:lang w:eastAsia="ja-JP"/>
    </w:rPr>
  </w:style>
  <w:style w:type="paragraph" w:styleId="Heading2">
    <w:name w:val="heading 2"/>
    <w:basedOn w:val="Normal"/>
    <w:next w:val="Normal"/>
    <w:link w:val="Heading2Char"/>
    <w:uiPriority w:val="9"/>
    <w:qFormat/>
    <w:pPr>
      <w:pBdr>
        <w:top w:val="single" w:sz="6" w:space="1" w:color="C0504D" w:themeColor="accent2"/>
        <w:left w:val="single" w:sz="48" w:space="1" w:color="C0504D" w:themeColor="accent2"/>
        <w:bottom w:val="single" w:sz="6" w:space="1" w:color="C0504D" w:themeColor="accent2"/>
        <w:right w:val="single" w:sz="6" w:space="1" w:color="C0504D" w:themeColor="accent2"/>
      </w:pBdr>
      <w:spacing w:before="240" w:after="80"/>
      <w:ind w:left="144"/>
      <w:outlineLvl w:val="1"/>
    </w:pPr>
    <w:rPr>
      <w:rFonts w:asciiTheme="majorHAnsi" w:eastAsiaTheme="minorHAnsi" w:hAnsiTheme="majorHAnsi" w:cs="Times New Roman"/>
      <w:color w:val="943634" w:themeColor="accent2" w:themeShade="BF"/>
      <w:spacing w:val="5"/>
      <w:sz w:val="20"/>
      <w:szCs w:val="28"/>
      <w:lang w:eastAsia="ja-JP"/>
    </w:rPr>
  </w:style>
  <w:style w:type="paragraph" w:styleId="Heading3">
    <w:name w:val="heading 3"/>
    <w:basedOn w:val="Normal"/>
    <w:next w:val="Normal"/>
    <w:link w:val="Heading3Char"/>
    <w:uiPriority w:val="9"/>
    <w:qFormat/>
    <w:pPr>
      <w:pBdr>
        <w:top w:val="single" w:sz="6" w:space="1" w:color="A6A6A6" w:themeColor="background1" w:themeShade="A6"/>
        <w:left w:val="single" w:sz="48" w:space="1" w:color="A6A6A6" w:themeColor="background1" w:themeShade="A6"/>
        <w:bottom w:val="single" w:sz="6" w:space="1" w:color="A6A6A6" w:themeColor="background1" w:themeShade="A6"/>
        <w:right w:val="single" w:sz="6" w:space="1" w:color="A6A6A6" w:themeColor="background1" w:themeShade="A6"/>
      </w:pBdr>
      <w:spacing w:before="200" w:after="80"/>
      <w:ind w:left="144"/>
      <w:outlineLvl w:val="2"/>
    </w:pPr>
    <w:rPr>
      <w:rFonts w:asciiTheme="majorHAnsi" w:eastAsiaTheme="minorHAnsi" w:hAnsiTheme="majorHAnsi" w:cs="Times New Roman"/>
      <w:color w:val="595959" w:themeColor="text1" w:themeTint="A6"/>
      <w:spacing w:val="5"/>
      <w:sz w:val="20"/>
      <w:szCs w:val="24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19CDBFCF32143099122870E22F9D70E">
    <w:name w:val="C19CDBFCF32143099122870E22F9D70E"/>
  </w:style>
  <w:style w:type="paragraph" w:customStyle="1" w:styleId="298657A55B1243EE9113742F2EEB53A1">
    <w:name w:val="298657A55B1243EE9113742F2EEB53A1"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inorHAnsi" w:hAnsiTheme="majorHAnsi" w:cs="Times New Roman"/>
      <w:color w:val="FFFFFF" w:themeColor="background1"/>
      <w:spacing w:val="5"/>
      <w:sz w:val="20"/>
      <w:szCs w:val="32"/>
      <w:shd w:val="clear" w:color="auto" w:fill="C0504D" w:themeFill="accent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inorHAnsi" w:hAnsiTheme="majorHAnsi" w:cs="Times New Roman"/>
      <w:color w:val="943634" w:themeColor="accent2" w:themeShade="BF"/>
      <w:spacing w:val="5"/>
      <w:sz w:val="20"/>
      <w:szCs w:val="28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Pr>
      <w:rFonts w:asciiTheme="majorHAnsi" w:eastAsiaTheme="minorHAnsi" w:hAnsiTheme="majorHAnsi" w:cs="Times New Roman"/>
      <w:color w:val="595959" w:themeColor="text1" w:themeTint="A6"/>
      <w:spacing w:val="5"/>
      <w:sz w:val="20"/>
      <w:szCs w:val="24"/>
      <w:lang w:eastAsia="ja-JP"/>
    </w:rPr>
  </w:style>
  <w:style w:type="paragraph" w:styleId="Caption">
    <w:name w:val="caption"/>
    <w:basedOn w:val="Normal"/>
    <w:next w:val="Normal"/>
    <w:uiPriority w:val="35"/>
    <w:unhideWhenUsed/>
    <w:qFormat/>
    <w:pPr>
      <w:spacing w:after="0" w:line="240" w:lineRule="auto"/>
    </w:pPr>
    <w:rPr>
      <w:rFonts w:asciiTheme="majorHAnsi" w:eastAsiaTheme="minorHAnsi" w:hAnsiTheme="majorHAnsi" w:cs="Times New Roman"/>
      <w:bCs/>
      <w:color w:val="C0504D" w:themeColor="accent2"/>
      <w:sz w:val="16"/>
      <w:szCs w:val="18"/>
      <w:lang w:eastAsia="ja-JP"/>
    </w:rPr>
  </w:style>
  <w:style w:type="paragraph" w:customStyle="1" w:styleId="053FC6E64980472DA51BA8D649F6B520">
    <w:name w:val="053FC6E64980472DA51BA8D649F6B520"/>
  </w:style>
  <w:style w:type="paragraph" w:customStyle="1" w:styleId="AACECB717D7E432AAA24365E6C612D20">
    <w:name w:val="AACECB717D7E432AAA24365E6C612D20"/>
  </w:style>
  <w:style w:type="paragraph" w:customStyle="1" w:styleId="67CF7725B80142F69DD826A79A988C76">
    <w:name w:val="67CF7725B80142F69DD826A79A988C76"/>
  </w:style>
  <w:style w:type="paragraph" w:customStyle="1" w:styleId="518C1B6147B94C91B6590E423DD77A1C">
    <w:name w:val="518C1B6147B94C91B6590E423DD77A1C"/>
  </w:style>
  <w:style w:type="paragraph" w:customStyle="1" w:styleId="30F0233757184196B3A1E00922A32BA1">
    <w:name w:val="30F0233757184196B3A1E00922A32BA1"/>
  </w:style>
  <w:style w:type="paragraph" w:customStyle="1" w:styleId="F3417F9546344BBFBF2AC2135254652F">
    <w:name w:val="F3417F9546344BBFBF2AC2135254652F"/>
  </w:style>
  <w:style w:type="paragraph" w:customStyle="1" w:styleId="89031B9D208142B298AD4F5B1F8FF349">
    <w:name w:val="89031B9D208142B298AD4F5B1F8FF349"/>
  </w:style>
  <w:style w:type="paragraph" w:customStyle="1" w:styleId="91E4F54388384F489CD9BECFA82FBB22">
    <w:name w:val="91E4F54388384F489CD9BECFA82FBB22"/>
  </w:style>
  <w:style w:type="paragraph" w:customStyle="1" w:styleId="60A016BF1058436996D4FEB500C9FEE9">
    <w:name w:val="60A016BF1058436996D4FEB500C9FEE9"/>
    <w:rsid w:val="00DC21EB"/>
  </w:style>
  <w:style w:type="paragraph" w:customStyle="1" w:styleId="AC87FE845B2D498A910EBA609C211390">
    <w:name w:val="AC87FE845B2D498A910EBA609C211390"/>
    <w:rsid w:val="00DC21EB"/>
  </w:style>
  <w:style w:type="paragraph" w:customStyle="1" w:styleId="8448EB07A24F47AA9A5041E1C2F6E7D8">
    <w:name w:val="8448EB07A24F47AA9A5041E1C2F6E7D8"/>
    <w:rsid w:val="00DC21EB"/>
  </w:style>
  <w:style w:type="paragraph" w:customStyle="1" w:styleId="F5CF5DC7CE9F42B097E99317BBAF14E9">
    <w:name w:val="F5CF5DC7CE9F42B097E99317BBAF14E9"/>
    <w:rsid w:val="00DC21EB"/>
  </w:style>
  <w:style w:type="paragraph" w:customStyle="1" w:styleId="6A8587969F264288962E1CBF7493D4EE">
    <w:name w:val="6A8587969F264288962E1CBF7493D4EE"/>
    <w:rsid w:val="00DC21EB"/>
  </w:style>
  <w:style w:type="paragraph" w:customStyle="1" w:styleId="53C97FE41DB44C43804B997D56CEC71D">
    <w:name w:val="53C97FE41DB44C43804B997D56CEC71D"/>
    <w:rsid w:val="00DC21EB"/>
  </w:style>
  <w:style w:type="paragraph" w:customStyle="1" w:styleId="C6C3B96AFADC4919B72C8DAA94DF45E9">
    <w:name w:val="C6C3B96AFADC4919B72C8DAA94DF45E9"/>
    <w:rsid w:val="00DC21EB"/>
  </w:style>
  <w:style w:type="paragraph" w:customStyle="1" w:styleId="8CB616A626554BE2A634163A85C0CAE7">
    <w:name w:val="8CB616A626554BE2A634163A85C0CAE7"/>
    <w:rsid w:val="00DC21EB"/>
  </w:style>
  <w:style w:type="paragraph" w:customStyle="1" w:styleId="D705FF9116014484A951891277AC576F">
    <w:name w:val="D705FF9116014484A951891277AC576F"/>
    <w:rsid w:val="00DC21EB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tns:customPropertyEditors xmlns:tns="http://schemas.microsoft.com/office/2006/customDocumentInformationPanel">
  <tns:showOnOpen/>
  <tns:defaultPropertyEditorNamespace/>
</tns:customPropertyEditors>
</file>

<file path=customXml/item2.xml><?xml version="1.0" encoding="utf-8"?>
<CoverPageProperties xmlns="http://schemas.microsoft.com/office/2006/coverPageProps">
  <PublishDate>2009-08-29T00:00:00</PublishDate>
  <Abstract/>
  <CompanyAddress/>
  <CompanyPhone/>
  <CompanyFax/>
  <CompanyEmail/>
</CoverPage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7AC0EB-8D1A-4EA4-8723-1ECA00F8AF21}">
  <ds:schemaRefs>
    <ds:schemaRef ds:uri="http://schemas.microsoft.com/office/2006/customDocumentInformationPanel"/>
  </ds:schemaRefs>
</ds:datastoreItem>
</file>

<file path=customXml/itemProps2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3.xml><?xml version="1.0" encoding="utf-8"?>
<ds:datastoreItem xmlns:ds="http://schemas.openxmlformats.org/officeDocument/2006/customXml" ds:itemID="{F7D78816-64AC-405D-ADFE-F45C436B6B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OriginReport.Dotx</Template>
  <TotalTime>1623</TotalTime>
  <Pages>53</Pages>
  <Words>1578</Words>
  <Characters>8999</Characters>
  <Application>Microsoft Office Word</Application>
  <DocSecurity>0</DocSecurity>
  <Lines>74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Installation Guide</vt:lpstr>
    </vt:vector>
  </TitlesOfParts>
  <Company/>
  <LinksUpToDate>false</LinksUpToDate>
  <CharactersWithSpaces>10556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Installation Guide</dc:title>
  <dc:subject>Cosmos Website Application</dc:subject>
  <dc:creator>Andrew</dc:creator>
  <cp:lastModifiedBy>Andrew</cp:lastModifiedBy>
  <cp:revision>58</cp:revision>
  <dcterms:created xsi:type="dcterms:W3CDTF">2009-08-29T20:00:00Z</dcterms:created>
  <dcterms:modified xsi:type="dcterms:W3CDTF">2009-08-30T23:03:00Z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LCID">
    <vt:i4>1033</vt:i4>
  </property>
  <property fmtid="{D5CDD505-2E9C-101B-9397-08002B2CF9AE}" pid="3" name="_Version">
    <vt:lpwstr>0809</vt:lpwstr>
  </property>
</Properties>
</file>